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A0B0D6E" w14:textId="5AA4FC55" w:rsidR="00F85913" w:rsidRPr="00055F22" w:rsidRDefault="00055F22" w:rsidP="001E0892">
      <w:pPr>
        <w:spacing w:line="276" w:lineRule="auto"/>
        <w:rPr>
          <w:rFonts w:ascii="Arial" w:eastAsia="Arial" w:hAnsi="Arial" w:cs="Arial"/>
          <w:b/>
          <w:sz w:val="22"/>
          <w:szCs w:val="22"/>
        </w:rPr>
      </w:pPr>
      <w:bookmarkStart w:id="0" w:name="_Hlk177727378"/>
      <w:bookmarkEnd w:id="0"/>
      <w:r w:rsidRPr="00055F22">
        <w:rPr>
          <w:rFonts w:ascii="Arial" w:eastAsia="Arial" w:hAnsi="Arial" w:cs="Arial"/>
          <w:b/>
          <w:sz w:val="22"/>
          <w:szCs w:val="22"/>
        </w:rPr>
        <w:t xml:space="preserve">German </w:t>
      </w:r>
      <w:proofErr w:type="spellStart"/>
      <w:r w:rsidRPr="00055F22">
        <w:rPr>
          <w:rFonts w:ascii="Arial" w:eastAsia="Arial" w:hAnsi="Arial" w:cs="Arial"/>
          <w:b/>
          <w:sz w:val="22"/>
          <w:szCs w:val="22"/>
        </w:rPr>
        <w:t>Pavilion</w:t>
      </w:r>
      <w:proofErr w:type="spellEnd"/>
      <w:r w:rsidRPr="00055F22">
        <w:rPr>
          <w:rFonts w:ascii="Arial" w:eastAsia="Arial" w:hAnsi="Arial" w:cs="Arial"/>
          <w:b/>
          <w:sz w:val="22"/>
          <w:szCs w:val="22"/>
        </w:rPr>
        <w:t xml:space="preserve"> / Deutscher Pavillon / </w:t>
      </w:r>
      <w:proofErr w:type="spellStart"/>
      <w:r w:rsidRPr="00055F22">
        <w:rPr>
          <w:rFonts w:ascii="Arial" w:eastAsia="Arial" w:hAnsi="Arial" w:cs="Arial"/>
          <w:b/>
          <w:sz w:val="22"/>
          <w:szCs w:val="22"/>
        </w:rPr>
        <w:t>Gwangju</w:t>
      </w:r>
      <w:proofErr w:type="spellEnd"/>
      <w:r w:rsidRPr="00055F22">
        <w:rPr>
          <w:rFonts w:ascii="Arial" w:eastAsia="Arial" w:hAnsi="Arial" w:cs="Arial"/>
          <w:b/>
          <w:sz w:val="22"/>
          <w:szCs w:val="22"/>
        </w:rPr>
        <w:t xml:space="preserve"> Biennale</w:t>
      </w:r>
    </w:p>
    <w:p w14:paraId="6B0F7EFE" w14:textId="77777777" w:rsidR="001A7C60" w:rsidRPr="001A7C60" w:rsidRDefault="001A7C60" w:rsidP="001A7C60">
      <w:pPr>
        <w:spacing w:line="276" w:lineRule="auto"/>
        <w:rPr>
          <w:rFonts w:ascii="Arial" w:eastAsia="Arial" w:hAnsi="Arial" w:cs="Arial"/>
          <w:b/>
          <w:sz w:val="22"/>
          <w:szCs w:val="22"/>
          <w:lang w:val="en-US"/>
        </w:rPr>
      </w:pPr>
      <w:r w:rsidRPr="001A7C60">
        <w:rPr>
          <w:rFonts w:ascii="Arial" w:eastAsia="Arial" w:hAnsi="Arial" w:cs="Arial"/>
          <w:b/>
          <w:sz w:val="22"/>
          <w:szCs w:val="22"/>
          <w:lang w:val="en-US"/>
        </w:rPr>
        <w:t>If not indicated otherwis</w:t>
      </w:r>
      <w:r>
        <w:rPr>
          <w:rFonts w:ascii="Arial" w:eastAsia="Arial" w:hAnsi="Arial" w:cs="Arial"/>
          <w:b/>
          <w:sz w:val="22"/>
          <w:szCs w:val="22"/>
          <w:lang w:val="en-US"/>
        </w:rPr>
        <w:t>e: a</w:t>
      </w:r>
      <w:r w:rsidR="007D5490" w:rsidRPr="001A7C60">
        <w:rPr>
          <w:rFonts w:ascii="Arial" w:eastAsia="Arial" w:hAnsi="Arial" w:cs="Arial"/>
          <w:b/>
          <w:sz w:val="22"/>
          <w:szCs w:val="22"/>
          <w:lang w:val="en-US"/>
        </w:rPr>
        <w:t xml:space="preserve">ll images </w:t>
      </w:r>
      <w:r w:rsidRPr="001A7C60">
        <w:rPr>
          <w:rFonts w:ascii="Arial" w:eastAsia="Arial" w:hAnsi="Arial" w:cs="Arial"/>
          <w:b/>
          <w:sz w:val="22"/>
          <w:szCs w:val="22"/>
          <w:lang w:val="en-US"/>
        </w:rPr>
        <w:t xml:space="preserve">Choi </w:t>
      </w:r>
      <w:proofErr w:type="spellStart"/>
      <w:r w:rsidRPr="001A7C60">
        <w:rPr>
          <w:rFonts w:ascii="Arial" w:eastAsia="Arial" w:hAnsi="Arial" w:cs="Arial"/>
          <w:b/>
          <w:sz w:val="22"/>
          <w:szCs w:val="22"/>
          <w:lang w:val="en-US"/>
        </w:rPr>
        <w:t>Jin</w:t>
      </w:r>
      <w:proofErr w:type="spellEnd"/>
      <w:r w:rsidRPr="001A7C60">
        <w:rPr>
          <w:rFonts w:ascii="Arial" w:eastAsia="Arial" w:hAnsi="Arial" w:cs="Arial"/>
          <w:b/>
          <w:sz w:val="22"/>
          <w:szCs w:val="22"/>
          <w:lang w:val="en-US"/>
        </w:rPr>
        <w:t xml:space="preserve"> </w:t>
      </w:r>
      <w:proofErr w:type="spellStart"/>
      <w:r w:rsidRPr="001A7C60">
        <w:rPr>
          <w:rFonts w:ascii="Arial" w:eastAsia="Arial" w:hAnsi="Arial" w:cs="Arial"/>
          <w:b/>
          <w:sz w:val="22"/>
          <w:szCs w:val="22"/>
          <w:lang w:val="en-US"/>
        </w:rPr>
        <w:t>Woong</w:t>
      </w:r>
      <w:proofErr w:type="spellEnd"/>
      <w:r w:rsidRPr="001A7C60">
        <w:rPr>
          <w:rFonts w:ascii="Arial" w:eastAsia="Arial" w:hAnsi="Arial" w:cs="Arial"/>
          <w:b/>
          <w:sz w:val="22"/>
          <w:szCs w:val="22"/>
          <w:lang w:val="en-US"/>
        </w:rPr>
        <w:t xml:space="preserve"> </w:t>
      </w:r>
    </w:p>
    <w:p w14:paraId="06712040" w14:textId="52D6152D" w:rsidR="00055F22" w:rsidRPr="001A7C60" w:rsidRDefault="001A7C60" w:rsidP="001E0892">
      <w:pPr>
        <w:spacing w:line="276" w:lineRule="auto"/>
        <w:rPr>
          <w:rFonts w:ascii="Arial" w:eastAsia="Arial" w:hAnsi="Arial" w:cs="Arial"/>
          <w:b/>
          <w:sz w:val="22"/>
          <w:szCs w:val="22"/>
        </w:rPr>
      </w:pPr>
      <w:r w:rsidRPr="001A7C60">
        <w:rPr>
          <w:rFonts w:ascii="Arial" w:eastAsia="Arial" w:hAnsi="Arial" w:cs="Arial"/>
          <w:b/>
          <w:sz w:val="22"/>
          <w:szCs w:val="22"/>
        </w:rPr>
        <w:t>Wenn nicht anders angegeben: a</w:t>
      </w:r>
      <w:r w:rsidR="007D5490" w:rsidRPr="001A7C60">
        <w:rPr>
          <w:rFonts w:ascii="Arial" w:eastAsia="Arial" w:hAnsi="Arial" w:cs="Arial"/>
          <w:b/>
          <w:sz w:val="22"/>
          <w:szCs w:val="22"/>
        </w:rPr>
        <w:t>lle Fotos</w:t>
      </w:r>
      <w:r>
        <w:rPr>
          <w:rFonts w:ascii="Arial" w:eastAsia="Arial" w:hAnsi="Arial" w:cs="Arial"/>
          <w:b/>
          <w:sz w:val="22"/>
          <w:szCs w:val="22"/>
        </w:rPr>
        <w:t xml:space="preserve"> Choi Jin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Woong</w:t>
      </w:r>
      <w:proofErr w:type="spellEnd"/>
    </w:p>
    <w:p w14:paraId="1D1C9F50" w14:textId="37865F83" w:rsidR="007D5490" w:rsidRPr="007D5490" w:rsidRDefault="00087D83" w:rsidP="007D5490">
      <w:pPr>
        <w:spacing w:line="276" w:lineRule="auto"/>
        <w:rPr>
          <w:rFonts w:ascii="Arial" w:eastAsia="Arial" w:hAnsi="Arial" w:cs="Arial"/>
          <w:b/>
          <w:sz w:val="18"/>
          <w:szCs w:val="18"/>
          <w:lang w:val="en-US"/>
        </w:rPr>
      </w:pPr>
      <w:r>
        <w:rPr>
          <w:rFonts w:ascii="Arial" w:eastAsia="Arial" w:hAnsi="Arial" w:cs="Arial"/>
          <w:b/>
          <w:sz w:val="18"/>
          <w:szCs w:val="18"/>
          <w:lang w:val="en-US"/>
        </w:rPr>
        <w:t>Exhibition/</w:t>
      </w:r>
      <w:proofErr w:type="spellStart"/>
      <w:r w:rsidR="007D5490" w:rsidRPr="007D5490">
        <w:rPr>
          <w:rFonts w:ascii="Arial" w:eastAsia="Arial" w:hAnsi="Arial" w:cs="Arial"/>
          <w:b/>
          <w:sz w:val="18"/>
          <w:szCs w:val="18"/>
          <w:lang w:val="en-US"/>
        </w:rPr>
        <w:t>Ausstellung</w:t>
      </w:r>
      <w:proofErr w:type="spellEnd"/>
      <w:r w:rsidR="007D5490" w:rsidRPr="007D5490">
        <w:rPr>
          <w:rFonts w:ascii="Arial" w:eastAsia="Arial" w:hAnsi="Arial" w:cs="Arial"/>
          <w:b/>
          <w:sz w:val="18"/>
          <w:szCs w:val="18"/>
          <w:lang w:val="en-US"/>
        </w:rPr>
        <w:t xml:space="preserve"> „in between water – </w:t>
      </w:r>
      <w:proofErr w:type="spellStart"/>
      <w:proofErr w:type="gramStart"/>
      <w:r w:rsidR="007D5490" w:rsidRPr="007D5490">
        <w:rPr>
          <w:rFonts w:ascii="Malgun Gothic" w:eastAsia="Malgun Gothic" w:hAnsi="Malgun Gothic" w:cs="Malgun Gothic" w:hint="eastAsia"/>
          <w:b/>
          <w:sz w:val="18"/>
          <w:szCs w:val="18"/>
          <w:lang w:val="en-US"/>
        </w:rPr>
        <w:t>두물마을</w:t>
      </w:r>
      <w:proofErr w:type="spellEnd"/>
      <w:r w:rsidR="007D5490" w:rsidRPr="007D5490">
        <w:rPr>
          <w:rFonts w:ascii="Arial" w:eastAsia="Arial" w:hAnsi="Arial" w:cs="Arial"/>
          <w:b/>
          <w:sz w:val="18"/>
          <w:szCs w:val="18"/>
          <w:lang w:val="en-US"/>
        </w:rPr>
        <w:t xml:space="preserve">“ </w:t>
      </w:r>
      <w:r>
        <w:rPr>
          <w:rFonts w:ascii="Arial" w:eastAsia="Arial" w:hAnsi="Arial" w:cs="Arial"/>
          <w:b/>
          <w:sz w:val="18"/>
          <w:szCs w:val="18"/>
          <w:lang w:val="en-US"/>
        </w:rPr>
        <w:t>by</w:t>
      </w:r>
      <w:proofErr w:type="gramEnd"/>
      <w:r>
        <w:rPr>
          <w:rFonts w:ascii="Arial" w:eastAsia="Arial" w:hAnsi="Arial" w:cs="Arial"/>
          <w:b/>
          <w:sz w:val="18"/>
          <w:szCs w:val="18"/>
          <w:lang w:val="en-US"/>
        </w:rPr>
        <w:t>/von</w:t>
      </w:r>
      <w:r w:rsidR="007D5490" w:rsidRPr="007D5490">
        <w:rPr>
          <w:rFonts w:ascii="Arial" w:eastAsia="Arial" w:hAnsi="Arial" w:cs="Arial"/>
          <w:b/>
          <w:sz w:val="18"/>
          <w:szCs w:val="18"/>
          <w:lang w:val="en-US"/>
        </w:rPr>
        <w:t xml:space="preserve"> </w:t>
      </w:r>
      <w:proofErr w:type="spellStart"/>
      <w:r w:rsidR="007D5490" w:rsidRPr="007D5490">
        <w:rPr>
          <w:rFonts w:ascii="Arial" w:eastAsia="Arial" w:hAnsi="Arial" w:cs="Arial"/>
          <w:b/>
          <w:sz w:val="18"/>
          <w:szCs w:val="18"/>
          <w:lang w:val="en-US"/>
        </w:rPr>
        <w:t>Longega</w:t>
      </w:r>
      <w:proofErr w:type="spellEnd"/>
      <w:r w:rsidR="007D5490" w:rsidRPr="007D5490">
        <w:rPr>
          <w:rFonts w:ascii="Arial" w:eastAsia="Arial" w:hAnsi="Arial" w:cs="Arial"/>
          <w:b/>
          <w:sz w:val="18"/>
          <w:szCs w:val="18"/>
          <w:lang w:val="en-US"/>
        </w:rPr>
        <w:t xml:space="preserve"> Project</w:t>
      </w:r>
    </w:p>
    <w:p w14:paraId="741CFA3C" w14:textId="7206D84F" w:rsidR="00055F22" w:rsidRDefault="005D7133" w:rsidP="001E0892">
      <w:pPr>
        <w:spacing w:line="276" w:lineRule="auto"/>
        <w:rPr>
          <w:rFonts w:ascii="Arial" w:eastAsia="Arial" w:hAnsi="Arial" w:cs="Arial"/>
          <w:sz w:val="19"/>
          <w:szCs w:val="19"/>
          <w:lang w:val="en-US"/>
        </w:rPr>
      </w:pPr>
      <w:r>
        <w:rPr>
          <w:noProof/>
        </w:rPr>
        <w:drawing>
          <wp:inline distT="0" distB="0" distL="0" distR="0" wp14:anchorId="1170308B" wp14:editId="701BB54A">
            <wp:extent cx="1513744" cy="1088571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603" cy="110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A5356E" w14:textId="14501A03" w:rsidR="005D7133" w:rsidRPr="003A44E0" w:rsidRDefault="005D7133" w:rsidP="001E0892">
      <w:pPr>
        <w:spacing w:line="276" w:lineRule="auto"/>
        <w:rPr>
          <w:rFonts w:ascii="Arial" w:eastAsia="Arial" w:hAnsi="Arial" w:cs="Arial"/>
          <w:sz w:val="18"/>
          <w:szCs w:val="18"/>
        </w:rPr>
      </w:pPr>
      <w:r w:rsidRPr="005D7133">
        <w:rPr>
          <w:rFonts w:ascii="Arial" w:eastAsia="Arial" w:hAnsi="Arial" w:cs="Arial"/>
          <w:sz w:val="18"/>
          <w:szCs w:val="18"/>
        </w:rPr>
        <w:t xml:space="preserve">Das Kollektiv Longega Project: (v.l.n.r.) Oliver Haussmann, Nele Ka, Youlee Ku, Siyoung Kim, Fabian Feichter. </w:t>
      </w:r>
      <w:r w:rsidRPr="003A44E0">
        <w:rPr>
          <w:rFonts w:ascii="Arial" w:eastAsia="Arial" w:hAnsi="Arial" w:cs="Arial"/>
          <w:sz w:val="18"/>
          <w:szCs w:val="18"/>
        </w:rPr>
        <w:t xml:space="preserve">Foto: </w:t>
      </w:r>
      <w:proofErr w:type="spellStart"/>
      <w:r w:rsidRPr="003A44E0">
        <w:rPr>
          <w:rFonts w:ascii="Arial" w:eastAsia="Arial" w:hAnsi="Arial" w:cs="Arial"/>
          <w:sz w:val="18"/>
          <w:szCs w:val="18"/>
        </w:rPr>
        <w:t>Yegju</w:t>
      </w:r>
      <w:proofErr w:type="spellEnd"/>
      <w:r w:rsidRPr="003A44E0">
        <w:rPr>
          <w:rFonts w:ascii="Arial" w:eastAsia="Arial" w:hAnsi="Arial" w:cs="Arial"/>
          <w:sz w:val="18"/>
          <w:szCs w:val="18"/>
        </w:rPr>
        <w:t xml:space="preserve"> Shin.</w:t>
      </w:r>
    </w:p>
    <w:p w14:paraId="6002A5C0" w14:textId="2C89041B" w:rsidR="003A44E0" w:rsidRDefault="003A44E0" w:rsidP="001E0892">
      <w:pPr>
        <w:spacing w:line="276" w:lineRule="auto"/>
        <w:rPr>
          <w:rFonts w:ascii="Arial" w:eastAsia="Arial" w:hAnsi="Arial" w:cs="Arial"/>
          <w:sz w:val="18"/>
          <w:szCs w:val="18"/>
        </w:rPr>
      </w:pPr>
      <w:r>
        <w:rPr>
          <w:noProof/>
        </w:rPr>
        <w:drawing>
          <wp:inline distT="0" distB="0" distL="0" distR="0" wp14:anchorId="71A9AEC6" wp14:editId="17658416">
            <wp:extent cx="1496785" cy="995680"/>
            <wp:effectExtent l="0" t="0" r="825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9394" cy="1063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6F378F" w14:textId="2E7421A0" w:rsidR="003A44E0" w:rsidRPr="003A44E0" w:rsidRDefault="003A44E0" w:rsidP="001E0892">
      <w:pPr>
        <w:spacing w:line="276" w:lineRule="auto"/>
        <w:rPr>
          <w:rFonts w:ascii="Arial" w:eastAsia="Arial" w:hAnsi="Arial" w:cs="Arial"/>
          <w:sz w:val="18"/>
          <w:szCs w:val="18"/>
        </w:rPr>
      </w:pPr>
      <w:r w:rsidRPr="005D7133">
        <w:rPr>
          <w:rFonts w:ascii="Arial" w:eastAsia="Arial" w:hAnsi="Arial" w:cs="Arial"/>
          <w:sz w:val="18"/>
          <w:szCs w:val="18"/>
        </w:rPr>
        <w:t xml:space="preserve">Das Kollektiv </w:t>
      </w:r>
      <w:proofErr w:type="spellStart"/>
      <w:r w:rsidRPr="005D7133">
        <w:rPr>
          <w:rFonts w:ascii="Arial" w:eastAsia="Arial" w:hAnsi="Arial" w:cs="Arial"/>
          <w:sz w:val="18"/>
          <w:szCs w:val="18"/>
        </w:rPr>
        <w:t>Longega</w:t>
      </w:r>
      <w:proofErr w:type="spellEnd"/>
      <w:r w:rsidRPr="005D7133">
        <w:rPr>
          <w:rFonts w:ascii="Arial" w:eastAsia="Arial" w:hAnsi="Arial" w:cs="Arial"/>
          <w:sz w:val="18"/>
          <w:szCs w:val="18"/>
        </w:rPr>
        <w:t xml:space="preserve"> Project: (v.l.n.r.)</w:t>
      </w:r>
      <w:r>
        <w:rPr>
          <w:rFonts w:ascii="Arial" w:eastAsia="Arial" w:hAnsi="Arial" w:cs="Arial"/>
          <w:sz w:val="18"/>
          <w:szCs w:val="18"/>
        </w:rPr>
        <w:t xml:space="preserve"> </w:t>
      </w:r>
      <w:r w:rsidRPr="005D7133">
        <w:rPr>
          <w:rFonts w:ascii="Arial" w:eastAsia="Arial" w:hAnsi="Arial" w:cs="Arial"/>
          <w:sz w:val="18"/>
          <w:szCs w:val="18"/>
        </w:rPr>
        <w:t>Fabian Feichter</w:t>
      </w:r>
      <w:r>
        <w:rPr>
          <w:rFonts w:ascii="Arial" w:eastAsia="Arial" w:hAnsi="Arial" w:cs="Arial"/>
          <w:sz w:val="18"/>
          <w:szCs w:val="18"/>
        </w:rPr>
        <w:t xml:space="preserve">, </w:t>
      </w:r>
      <w:r w:rsidRPr="005D7133">
        <w:rPr>
          <w:rFonts w:ascii="Arial" w:eastAsia="Arial" w:hAnsi="Arial" w:cs="Arial"/>
          <w:sz w:val="18"/>
          <w:szCs w:val="18"/>
        </w:rPr>
        <w:t>Youlee Ku, Siyoung Kim,</w:t>
      </w:r>
      <w:r>
        <w:rPr>
          <w:rFonts w:ascii="Arial" w:eastAsia="Arial" w:hAnsi="Arial" w:cs="Arial"/>
          <w:sz w:val="18"/>
          <w:szCs w:val="18"/>
        </w:rPr>
        <w:t xml:space="preserve"> </w:t>
      </w:r>
      <w:r w:rsidRPr="005D7133">
        <w:rPr>
          <w:rFonts w:ascii="Arial" w:eastAsia="Arial" w:hAnsi="Arial" w:cs="Arial"/>
          <w:sz w:val="18"/>
          <w:szCs w:val="18"/>
        </w:rPr>
        <w:t>Nele Ka,</w:t>
      </w:r>
      <w:r>
        <w:rPr>
          <w:rFonts w:ascii="Arial" w:eastAsia="Arial" w:hAnsi="Arial" w:cs="Arial"/>
          <w:sz w:val="18"/>
          <w:szCs w:val="18"/>
        </w:rPr>
        <w:t xml:space="preserve"> </w:t>
      </w:r>
      <w:r w:rsidRPr="005D7133">
        <w:rPr>
          <w:rFonts w:ascii="Arial" w:eastAsia="Arial" w:hAnsi="Arial" w:cs="Arial"/>
          <w:sz w:val="18"/>
          <w:szCs w:val="18"/>
        </w:rPr>
        <w:t xml:space="preserve">Oliver Haussmann. </w:t>
      </w:r>
      <w:bookmarkStart w:id="1" w:name="_GoBack"/>
      <w:bookmarkEnd w:id="1"/>
    </w:p>
    <w:p w14:paraId="6CFB5D6A" w14:textId="475BB325" w:rsidR="004D4544" w:rsidRPr="003A44E0" w:rsidRDefault="001A7C60" w:rsidP="001E0892">
      <w:pPr>
        <w:spacing w:line="276" w:lineRule="auto"/>
        <w:rPr>
          <w:rFonts w:ascii="Arial" w:eastAsia="Arial" w:hAnsi="Arial" w:cs="Arial"/>
          <w:i/>
          <w:sz w:val="18"/>
          <w:szCs w:val="18"/>
        </w:rPr>
      </w:pPr>
      <w:r>
        <w:rPr>
          <w:rFonts w:ascii="Arial" w:eastAsia="Arial" w:hAnsi="Arial" w:cs="Arial"/>
          <w:noProof/>
          <w:sz w:val="19"/>
          <w:szCs w:val="19"/>
        </w:rPr>
        <w:drawing>
          <wp:anchor distT="0" distB="0" distL="114300" distR="114300" simplePos="0" relativeHeight="251663360" behindDoc="0" locked="0" layoutInCell="1" allowOverlap="1" wp14:anchorId="0EFBBE68" wp14:editId="69E26C1A">
            <wp:simplePos x="0" y="0"/>
            <wp:positionH relativeFrom="column">
              <wp:posOffset>-35560</wp:posOffset>
            </wp:positionH>
            <wp:positionV relativeFrom="paragraph">
              <wp:posOffset>151730</wp:posOffset>
            </wp:positionV>
            <wp:extent cx="1524000" cy="1014730"/>
            <wp:effectExtent l="0" t="0" r="0" b="0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erman Pavilion Opening   (1)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6F2EE62" w14:textId="78D6111E" w:rsidR="007D5490" w:rsidRPr="007D5490" w:rsidRDefault="001A7C60" w:rsidP="001E0892">
      <w:pPr>
        <w:spacing w:line="276" w:lineRule="auto"/>
        <w:rPr>
          <w:rFonts w:ascii="Arial" w:eastAsia="Arial" w:hAnsi="Arial" w:cs="Arial"/>
          <w:i/>
          <w:sz w:val="18"/>
          <w:szCs w:val="18"/>
          <w:lang w:val="en-US"/>
        </w:rPr>
      </w:pP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26F3FFBD" wp14:editId="191DC965">
            <wp:extent cx="1524000" cy="1014984"/>
            <wp:effectExtent l="0" t="0" r="0" b="0"/>
            <wp:docPr id="565584597" name="Grafik 565584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597" name="German Pavilion Installation View Ausstellungsansicht (6)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C7B1DA" w14:textId="09A701F3" w:rsidR="004D4544" w:rsidRDefault="004D4544" w:rsidP="001E0892">
      <w:pPr>
        <w:spacing w:line="276" w:lineRule="auto"/>
        <w:rPr>
          <w:rFonts w:ascii="Arial" w:eastAsia="Arial" w:hAnsi="Arial" w:cs="Arial"/>
          <w:sz w:val="18"/>
          <w:szCs w:val="18"/>
          <w:lang w:val="en-US"/>
        </w:rPr>
      </w:pPr>
      <w:r w:rsidRPr="004D4544">
        <w:rPr>
          <w:rFonts w:ascii="Arial" w:eastAsia="Arial" w:hAnsi="Arial" w:cs="Arial"/>
          <w:i/>
          <w:sz w:val="18"/>
          <w:szCs w:val="18"/>
          <w:lang w:val="en-US"/>
        </w:rPr>
        <w:t>180% on fire</w:t>
      </w:r>
      <w:r w:rsidRPr="004D4544">
        <w:rPr>
          <w:rFonts w:ascii="Arial" w:eastAsia="Arial" w:hAnsi="Arial" w:cs="Arial"/>
          <w:sz w:val="18"/>
          <w:szCs w:val="18"/>
          <w:lang w:val="en-US"/>
        </w:rPr>
        <w:t xml:space="preserve">, </w:t>
      </w:r>
      <w:proofErr w:type="spellStart"/>
      <w:r w:rsidRPr="004D4544">
        <w:rPr>
          <w:rFonts w:ascii="Arial" w:eastAsia="Arial" w:hAnsi="Arial" w:cs="Arial"/>
          <w:sz w:val="18"/>
          <w:szCs w:val="18"/>
          <w:lang w:val="en-US"/>
        </w:rPr>
        <w:t>Badmintonturnier</w:t>
      </w:r>
      <w:proofErr w:type="spellEnd"/>
      <w:r w:rsidRPr="004D4544">
        <w:rPr>
          <w:rFonts w:ascii="Arial" w:eastAsia="Arial" w:hAnsi="Arial" w:cs="Arial"/>
          <w:sz w:val="18"/>
          <w:szCs w:val="18"/>
          <w:lang w:val="en-US"/>
        </w:rPr>
        <w:t xml:space="preserve">, </w:t>
      </w:r>
      <w:proofErr w:type="spellStart"/>
      <w:r w:rsidRPr="004D4544">
        <w:rPr>
          <w:rFonts w:ascii="Arial" w:eastAsia="Arial" w:hAnsi="Arial" w:cs="Arial"/>
          <w:sz w:val="18"/>
          <w:szCs w:val="18"/>
          <w:lang w:val="en-US"/>
        </w:rPr>
        <w:t>Longega</w:t>
      </w:r>
      <w:proofErr w:type="spellEnd"/>
      <w:r w:rsidRPr="004D4544">
        <w:rPr>
          <w:rFonts w:ascii="Arial" w:eastAsia="Arial" w:hAnsi="Arial" w:cs="Arial"/>
          <w:sz w:val="18"/>
          <w:szCs w:val="18"/>
          <w:lang w:val="en-US"/>
        </w:rPr>
        <w:t xml:space="preserve"> Project</w:t>
      </w:r>
      <w:r w:rsidR="007D5490">
        <w:rPr>
          <w:rFonts w:ascii="Arial" w:eastAsia="Arial" w:hAnsi="Arial" w:cs="Arial"/>
          <w:sz w:val="18"/>
          <w:szCs w:val="18"/>
          <w:lang w:val="en-US"/>
        </w:rPr>
        <w:t xml:space="preserve">, </w:t>
      </w:r>
      <w:r w:rsidR="007D5490" w:rsidRPr="007D5490">
        <w:rPr>
          <w:rFonts w:ascii="Arial" w:eastAsia="Arial" w:hAnsi="Arial" w:cs="Arial"/>
          <w:sz w:val="18"/>
          <w:szCs w:val="18"/>
          <w:lang w:val="en-US"/>
        </w:rPr>
        <w:t xml:space="preserve">„in between water – </w:t>
      </w:r>
      <w:proofErr w:type="spellStart"/>
      <w:proofErr w:type="gramStart"/>
      <w:r w:rsidR="007D5490"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="007D5490" w:rsidRPr="007D5490">
        <w:rPr>
          <w:rFonts w:ascii="Arial" w:eastAsia="Arial" w:hAnsi="Arial" w:cs="Arial"/>
          <w:sz w:val="18"/>
          <w:szCs w:val="18"/>
          <w:lang w:val="en-US"/>
        </w:rPr>
        <w:t>“</w:t>
      </w:r>
      <w:proofErr w:type="gramEnd"/>
      <w:r w:rsidR="007D5490">
        <w:rPr>
          <w:rFonts w:ascii="Arial" w:eastAsia="Arial" w:hAnsi="Arial" w:cs="Arial"/>
          <w:sz w:val="18"/>
          <w:szCs w:val="18"/>
          <w:lang w:val="en-US"/>
        </w:rPr>
        <w:t xml:space="preserve">, </w:t>
      </w:r>
      <w:proofErr w:type="spellStart"/>
      <w:r w:rsidR="007D5490">
        <w:rPr>
          <w:rFonts w:ascii="Arial" w:eastAsia="Arial" w:hAnsi="Arial" w:cs="Arial"/>
          <w:sz w:val="18"/>
          <w:szCs w:val="18"/>
          <w:lang w:val="en-US"/>
        </w:rPr>
        <w:t>Deutscher</w:t>
      </w:r>
      <w:proofErr w:type="spellEnd"/>
      <w:r w:rsidR="007D5490">
        <w:rPr>
          <w:rFonts w:ascii="Arial" w:eastAsia="Arial" w:hAnsi="Arial" w:cs="Arial"/>
          <w:sz w:val="18"/>
          <w:szCs w:val="18"/>
          <w:lang w:val="en-US"/>
        </w:rPr>
        <w:t xml:space="preserve"> </w:t>
      </w:r>
      <w:proofErr w:type="spellStart"/>
      <w:r w:rsidR="007D5490">
        <w:rPr>
          <w:rFonts w:ascii="Arial" w:eastAsia="Arial" w:hAnsi="Arial" w:cs="Arial"/>
          <w:sz w:val="18"/>
          <w:szCs w:val="18"/>
          <w:lang w:val="en-US"/>
        </w:rPr>
        <w:t>Pavillon</w:t>
      </w:r>
      <w:proofErr w:type="spellEnd"/>
      <w:r w:rsidR="007D5490">
        <w:rPr>
          <w:rFonts w:ascii="Arial" w:eastAsia="Arial" w:hAnsi="Arial" w:cs="Arial"/>
          <w:sz w:val="18"/>
          <w:szCs w:val="18"/>
          <w:lang w:val="en-US"/>
        </w:rPr>
        <w:t xml:space="preserve">, Gwangju Biennale, 2024. </w:t>
      </w:r>
    </w:p>
    <w:p w14:paraId="56C6B11E" w14:textId="576C82DE" w:rsidR="00087D83" w:rsidRPr="004D4544" w:rsidRDefault="00087D83" w:rsidP="001E0892">
      <w:pPr>
        <w:spacing w:line="276" w:lineRule="auto"/>
        <w:rPr>
          <w:rFonts w:ascii="Arial" w:eastAsia="Arial" w:hAnsi="Arial" w:cs="Arial"/>
          <w:sz w:val="18"/>
          <w:szCs w:val="18"/>
          <w:lang w:val="en-US"/>
        </w:rPr>
      </w:pPr>
      <w:r w:rsidRPr="004D4544">
        <w:rPr>
          <w:rFonts w:ascii="Arial" w:eastAsia="Arial" w:hAnsi="Arial" w:cs="Arial"/>
          <w:i/>
          <w:sz w:val="18"/>
          <w:szCs w:val="18"/>
          <w:lang w:val="en-US"/>
        </w:rPr>
        <w:t>180% on fire</w:t>
      </w:r>
      <w:r w:rsidRPr="004D4544">
        <w:rPr>
          <w:rFonts w:ascii="Arial" w:eastAsia="Arial" w:hAnsi="Arial" w:cs="Arial"/>
          <w:sz w:val="18"/>
          <w:szCs w:val="18"/>
          <w:lang w:val="en-US"/>
        </w:rPr>
        <w:t xml:space="preserve">, </w:t>
      </w:r>
      <w:r>
        <w:rPr>
          <w:rFonts w:ascii="Arial" w:eastAsia="Arial" w:hAnsi="Arial" w:cs="Arial"/>
          <w:sz w:val="18"/>
          <w:szCs w:val="18"/>
          <w:lang w:val="en-US"/>
        </w:rPr>
        <w:t>Badminton Tournament</w:t>
      </w:r>
      <w:r w:rsidRPr="004D4544">
        <w:rPr>
          <w:rFonts w:ascii="Arial" w:eastAsia="Arial" w:hAnsi="Arial" w:cs="Arial"/>
          <w:sz w:val="18"/>
          <w:szCs w:val="18"/>
          <w:lang w:val="en-US"/>
        </w:rPr>
        <w:t xml:space="preserve">, </w:t>
      </w:r>
      <w:proofErr w:type="spellStart"/>
      <w:r w:rsidRPr="004D4544">
        <w:rPr>
          <w:rFonts w:ascii="Arial" w:eastAsia="Arial" w:hAnsi="Arial" w:cs="Arial"/>
          <w:sz w:val="18"/>
          <w:szCs w:val="18"/>
          <w:lang w:val="en-US"/>
        </w:rPr>
        <w:t>Longega</w:t>
      </w:r>
      <w:proofErr w:type="spellEnd"/>
      <w:r w:rsidRPr="004D4544">
        <w:rPr>
          <w:rFonts w:ascii="Arial" w:eastAsia="Arial" w:hAnsi="Arial" w:cs="Arial"/>
          <w:sz w:val="18"/>
          <w:szCs w:val="18"/>
          <w:lang w:val="en-US"/>
        </w:rPr>
        <w:t xml:space="preserve"> Project</w:t>
      </w:r>
      <w:r>
        <w:rPr>
          <w:rFonts w:ascii="Arial" w:eastAsia="Arial" w:hAnsi="Arial" w:cs="Arial"/>
          <w:sz w:val="18"/>
          <w:szCs w:val="18"/>
          <w:lang w:val="en-US"/>
        </w:rPr>
        <w:t xml:space="preserve">, </w:t>
      </w:r>
      <w:r w:rsidRPr="007D5490">
        <w:rPr>
          <w:rFonts w:ascii="Arial" w:eastAsia="Arial" w:hAnsi="Arial" w:cs="Arial"/>
          <w:sz w:val="18"/>
          <w:szCs w:val="18"/>
          <w:lang w:val="en-US"/>
        </w:rPr>
        <w:t xml:space="preserve">„in between water – </w:t>
      </w:r>
      <w:proofErr w:type="spellStart"/>
      <w:proofErr w:type="gram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7D5490">
        <w:rPr>
          <w:rFonts w:ascii="Arial" w:eastAsia="Arial" w:hAnsi="Arial" w:cs="Arial"/>
          <w:sz w:val="18"/>
          <w:szCs w:val="18"/>
          <w:lang w:val="en-US"/>
        </w:rPr>
        <w:t>“</w:t>
      </w:r>
      <w:proofErr w:type="gramEnd"/>
      <w:r>
        <w:rPr>
          <w:rFonts w:ascii="Arial" w:eastAsia="Arial" w:hAnsi="Arial" w:cs="Arial"/>
          <w:sz w:val="18"/>
          <w:szCs w:val="18"/>
          <w:lang w:val="en-US"/>
        </w:rPr>
        <w:t>, German Pavilion, Gwangju Biennale, 2024</w:t>
      </w:r>
    </w:p>
    <w:p w14:paraId="60367922" w14:textId="77777777" w:rsidR="004D4544" w:rsidRPr="004D4544" w:rsidRDefault="004D4544" w:rsidP="001E0892">
      <w:pPr>
        <w:spacing w:line="276" w:lineRule="auto"/>
        <w:rPr>
          <w:rFonts w:ascii="Arial" w:eastAsia="Arial" w:hAnsi="Arial" w:cs="Arial"/>
          <w:sz w:val="18"/>
          <w:szCs w:val="18"/>
          <w:lang w:val="en-US"/>
        </w:rPr>
      </w:pPr>
    </w:p>
    <w:p w14:paraId="6A7DD3AE" w14:textId="2EB20AB5" w:rsidR="004D4544" w:rsidRPr="00087D83" w:rsidRDefault="004D4544" w:rsidP="001E0892">
      <w:pPr>
        <w:spacing w:line="276" w:lineRule="auto"/>
        <w:rPr>
          <w:rFonts w:ascii="Arial" w:eastAsia="Arial" w:hAnsi="Arial" w:cs="Arial"/>
          <w:sz w:val="19"/>
          <w:szCs w:val="19"/>
          <w:lang w:val="en-US"/>
        </w:rPr>
      </w:pP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70BAB033" wp14:editId="616B3294">
            <wp:extent cx="1524000" cy="1014984"/>
            <wp:effectExtent l="0" t="0" r="0" b="0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erman Pavilion Opening   (2)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87D83">
        <w:rPr>
          <w:rFonts w:ascii="Arial" w:eastAsia="Arial" w:hAnsi="Arial" w:cs="Arial"/>
          <w:sz w:val="19"/>
          <w:szCs w:val="19"/>
          <w:lang w:val="en-US"/>
        </w:rPr>
        <w:t xml:space="preserve">  </w:t>
      </w:r>
      <w:r w:rsidRPr="00087D83">
        <w:rPr>
          <w:rFonts w:ascii="Arial" w:eastAsia="Arial" w:hAnsi="Arial" w:cs="Arial"/>
          <w:noProof/>
          <w:sz w:val="19"/>
          <w:szCs w:val="19"/>
          <w:lang w:val="en-US"/>
        </w:rPr>
        <w:t xml:space="preserve"> </w:t>
      </w: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40139E23" wp14:editId="4DAF25EE">
            <wp:extent cx="1524000" cy="1014984"/>
            <wp:effectExtent l="0" t="0" r="0" b="0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erman Pavilion Opening   (3)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87D83">
        <w:rPr>
          <w:rFonts w:ascii="Arial" w:eastAsia="Arial" w:hAnsi="Arial" w:cs="Arial"/>
          <w:sz w:val="19"/>
          <w:szCs w:val="19"/>
          <w:lang w:val="en-US"/>
        </w:rPr>
        <w:t xml:space="preserve">  </w:t>
      </w:r>
    </w:p>
    <w:p w14:paraId="64481008" w14:textId="70DD90BA" w:rsidR="00087D83" w:rsidRPr="000C2D2D" w:rsidRDefault="000C2D2D" w:rsidP="00087D83">
      <w:pPr>
        <w:spacing w:line="276" w:lineRule="auto"/>
        <w:rPr>
          <w:rFonts w:ascii="Arial" w:eastAsia="Arial" w:hAnsi="Arial" w:cs="Arial"/>
          <w:sz w:val="18"/>
          <w:szCs w:val="18"/>
          <w:lang w:val="en-US"/>
        </w:rPr>
      </w:pPr>
      <w:r w:rsidRPr="000C2D2D">
        <w:rPr>
          <w:rFonts w:ascii="Arial" w:eastAsia="Arial" w:hAnsi="Arial" w:cs="Arial"/>
          <w:i/>
          <w:sz w:val="18"/>
          <w:szCs w:val="18"/>
          <w:lang w:val="en-US"/>
        </w:rPr>
        <w:t>Workshop</w:t>
      </w:r>
      <w:r w:rsidR="00087D83" w:rsidRPr="000C2D2D">
        <w:rPr>
          <w:rFonts w:ascii="Arial" w:eastAsia="Arial" w:hAnsi="Arial" w:cs="Arial"/>
          <w:sz w:val="18"/>
          <w:szCs w:val="18"/>
          <w:lang w:val="en-US"/>
        </w:rPr>
        <w:t xml:space="preserve">, </w:t>
      </w:r>
      <w:proofErr w:type="spellStart"/>
      <w:r w:rsidR="00087D83" w:rsidRPr="000C2D2D">
        <w:rPr>
          <w:rFonts w:ascii="Arial" w:eastAsia="Arial" w:hAnsi="Arial" w:cs="Arial"/>
          <w:sz w:val="18"/>
          <w:szCs w:val="18"/>
          <w:lang w:val="en-US"/>
        </w:rPr>
        <w:t>Longega</w:t>
      </w:r>
      <w:proofErr w:type="spellEnd"/>
      <w:r w:rsidR="00087D83" w:rsidRPr="000C2D2D">
        <w:rPr>
          <w:rFonts w:ascii="Arial" w:eastAsia="Arial" w:hAnsi="Arial" w:cs="Arial"/>
          <w:sz w:val="18"/>
          <w:szCs w:val="18"/>
          <w:lang w:val="en-US"/>
        </w:rPr>
        <w:t xml:space="preserve"> Project, „in between water – </w:t>
      </w:r>
      <w:proofErr w:type="spellStart"/>
      <w:proofErr w:type="gramStart"/>
      <w:r w:rsidR="00087D83" w:rsidRPr="000C2D2D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="00087D83" w:rsidRPr="000C2D2D">
        <w:rPr>
          <w:rFonts w:ascii="Arial" w:eastAsia="Arial" w:hAnsi="Arial" w:cs="Arial"/>
          <w:sz w:val="18"/>
          <w:szCs w:val="18"/>
          <w:lang w:val="en-US"/>
        </w:rPr>
        <w:t>“</w:t>
      </w:r>
      <w:proofErr w:type="gramEnd"/>
      <w:r w:rsidR="00087D83" w:rsidRPr="000C2D2D">
        <w:rPr>
          <w:rFonts w:ascii="Arial" w:eastAsia="Arial" w:hAnsi="Arial" w:cs="Arial"/>
          <w:sz w:val="18"/>
          <w:szCs w:val="18"/>
          <w:lang w:val="en-US"/>
        </w:rPr>
        <w:t>, German Pavilion, Gwangju Biennale, 2024</w:t>
      </w:r>
    </w:p>
    <w:p w14:paraId="1E7ECD41" w14:textId="5D535506" w:rsidR="007D5490" w:rsidRPr="000C2D2D" w:rsidRDefault="000C2D2D" w:rsidP="001E0892">
      <w:pPr>
        <w:spacing w:line="276" w:lineRule="auto"/>
        <w:rPr>
          <w:rFonts w:ascii="Arial" w:eastAsia="Arial" w:hAnsi="Arial" w:cs="Arial"/>
          <w:sz w:val="18"/>
          <w:szCs w:val="18"/>
          <w:lang w:val="en-US"/>
        </w:rPr>
      </w:pPr>
      <w:proofErr w:type="spellStart"/>
      <w:r w:rsidRPr="000C2D2D">
        <w:rPr>
          <w:rFonts w:ascii="Arial" w:eastAsia="Arial" w:hAnsi="Arial" w:cs="Arial"/>
          <w:i/>
          <w:sz w:val="18"/>
          <w:szCs w:val="18"/>
          <w:lang w:val="en-US"/>
        </w:rPr>
        <w:t>Werkstatt</w:t>
      </w:r>
      <w:proofErr w:type="spellEnd"/>
      <w:r w:rsidRPr="000C2D2D">
        <w:rPr>
          <w:rFonts w:ascii="Arial" w:eastAsia="Arial" w:hAnsi="Arial" w:cs="Arial"/>
          <w:i/>
          <w:sz w:val="18"/>
          <w:szCs w:val="18"/>
          <w:lang w:val="en-US"/>
        </w:rPr>
        <w:t>,</w:t>
      </w:r>
      <w:r w:rsidR="007D5490" w:rsidRPr="000C2D2D">
        <w:rPr>
          <w:rFonts w:ascii="Arial" w:eastAsia="Arial" w:hAnsi="Arial" w:cs="Arial"/>
          <w:sz w:val="18"/>
          <w:szCs w:val="18"/>
          <w:lang w:val="en-US"/>
        </w:rPr>
        <w:t xml:space="preserve"> </w:t>
      </w:r>
      <w:proofErr w:type="spellStart"/>
      <w:r w:rsidR="007D5490" w:rsidRPr="000C2D2D">
        <w:rPr>
          <w:rFonts w:ascii="Arial" w:eastAsia="Arial" w:hAnsi="Arial" w:cs="Arial"/>
          <w:sz w:val="18"/>
          <w:szCs w:val="18"/>
          <w:lang w:val="en-US"/>
        </w:rPr>
        <w:t>Longega</w:t>
      </w:r>
      <w:proofErr w:type="spellEnd"/>
      <w:r w:rsidR="007D5490" w:rsidRPr="000C2D2D">
        <w:rPr>
          <w:rFonts w:ascii="Arial" w:eastAsia="Arial" w:hAnsi="Arial" w:cs="Arial"/>
          <w:sz w:val="18"/>
          <w:szCs w:val="18"/>
          <w:lang w:val="en-US"/>
        </w:rPr>
        <w:t xml:space="preserve"> Project, „in between water – </w:t>
      </w:r>
      <w:proofErr w:type="spellStart"/>
      <w:r w:rsidR="007D5490" w:rsidRPr="000C2D2D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="007D5490" w:rsidRPr="000C2D2D">
        <w:rPr>
          <w:rFonts w:ascii="Arial" w:eastAsia="Arial" w:hAnsi="Arial" w:cs="Arial"/>
          <w:sz w:val="18"/>
          <w:szCs w:val="18"/>
          <w:lang w:val="en-US"/>
        </w:rPr>
        <w:t xml:space="preserve">“, </w:t>
      </w:r>
      <w:proofErr w:type="spellStart"/>
      <w:r w:rsidR="007D5490" w:rsidRPr="000C2D2D">
        <w:rPr>
          <w:rFonts w:ascii="Arial" w:eastAsia="Arial" w:hAnsi="Arial" w:cs="Arial"/>
          <w:sz w:val="18"/>
          <w:szCs w:val="18"/>
          <w:lang w:val="en-US"/>
        </w:rPr>
        <w:t>Deutscher</w:t>
      </w:r>
      <w:proofErr w:type="spellEnd"/>
      <w:r w:rsidR="007D5490" w:rsidRPr="000C2D2D">
        <w:rPr>
          <w:rFonts w:ascii="Arial" w:eastAsia="Arial" w:hAnsi="Arial" w:cs="Arial"/>
          <w:sz w:val="18"/>
          <w:szCs w:val="18"/>
          <w:lang w:val="en-US"/>
        </w:rPr>
        <w:t xml:space="preserve"> </w:t>
      </w:r>
      <w:proofErr w:type="spellStart"/>
      <w:r w:rsidR="007D5490" w:rsidRPr="000C2D2D">
        <w:rPr>
          <w:rFonts w:ascii="Arial" w:eastAsia="Arial" w:hAnsi="Arial" w:cs="Arial"/>
          <w:sz w:val="18"/>
          <w:szCs w:val="18"/>
          <w:lang w:val="en-US"/>
        </w:rPr>
        <w:t>Pavillon</w:t>
      </w:r>
      <w:proofErr w:type="spellEnd"/>
      <w:r w:rsidR="007D5490" w:rsidRPr="000C2D2D">
        <w:rPr>
          <w:rFonts w:ascii="Arial" w:eastAsia="Arial" w:hAnsi="Arial" w:cs="Arial"/>
          <w:sz w:val="18"/>
          <w:szCs w:val="18"/>
          <w:lang w:val="en-US"/>
        </w:rPr>
        <w:t xml:space="preserve">, Gwangju Biennale, 2024. </w:t>
      </w:r>
    </w:p>
    <w:p w14:paraId="33C7645D" w14:textId="77777777" w:rsidR="00087D83" w:rsidRPr="00087D83" w:rsidRDefault="00087D83" w:rsidP="001E0892">
      <w:pPr>
        <w:spacing w:line="276" w:lineRule="auto"/>
        <w:rPr>
          <w:rFonts w:ascii="Arial" w:eastAsia="Arial" w:hAnsi="Arial" w:cs="Arial"/>
          <w:sz w:val="19"/>
          <w:szCs w:val="19"/>
          <w:lang w:val="en-US"/>
        </w:rPr>
      </w:pPr>
    </w:p>
    <w:p w14:paraId="51C1837C" w14:textId="77777777" w:rsidR="004D4544" w:rsidRPr="00087D83" w:rsidRDefault="004D4544" w:rsidP="001E0892">
      <w:pPr>
        <w:spacing w:line="276" w:lineRule="auto"/>
        <w:rPr>
          <w:rFonts w:ascii="Arial" w:eastAsia="Arial" w:hAnsi="Arial" w:cs="Arial"/>
          <w:sz w:val="19"/>
          <w:szCs w:val="19"/>
          <w:lang w:val="en-US"/>
        </w:rPr>
      </w:pPr>
      <w:r w:rsidRPr="00087D83">
        <w:rPr>
          <w:rFonts w:ascii="Arial" w:eastAsia="Arial" w:hAnsi="Arial" w:cs="Arial"/>
          <w:sz w:val="19"/>
          <w:szCs w:val="19"/>
          <w:lang w:val="en-US"/>
        </w:rPr>
        <w:t xml:space="preserve"> </w:t>
      </w:r>
    </w:p>
    <w:p w14:paraId="25F083EC" w14:textId="1701CDC1" w:rsidR="007D5490" w:rsidRPr="00087D83" w:rsidRDefault="004D4544" w:rsidP="001E0892">
      <w:pPr>
        <w:spacing w:line="276" w:lineRule="auto"/>
        <w:rPr>
          <w:rFonts w:ascii="Arial" w:eastAsia="Arial" w:hAnsi="Arial" w:cs="Arial"/>
          <w:sz w:val="19"/>
          <w:szCs w:val="19"/>
          <w:lang w:val="en-US"/>
        </w:rPr>
      </w:pP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7C61EC95" wp14:editId="23D18CA6">
            <wp:extent cx="1524000" cy="1014984"/>
            <wp:effectExtent l="0" t="0" r="0" b="0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German Pavilion Opening   (4)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87D83">
        <w:rPr>
          <w:rFonts w:ascii="Arial" w:eastAsia="Arial" w:hAnsi="Arial" w:cs="Arial"/>
          <w:sz w:val="19"/>
          <w:szCs w:val="19"/>
          <w:lang w:val="en-US"/>
        </w:rPr>
        <w:t xml:space="preserve">   </w:t>
      </w:r>
    </w:p>
    <w:p w14:paraId="6E91E704" w14:textId="1396ACD4" w:rsidR="00087D83" w:rsidRPr="00087D83" w:rsidRDefault="00087D83" w:rsidP="00087D83">
      <w:pPr>
        <w:spacing w:line="276" w:lineRule="auto"/>
        <w:rPr>
          <w:rFonts w:ascii="Arial" w:eastAsia="Arial" w:hAnsi="Arial" w:cs="Arial"/>
          <w:sz w:val="19"/>
          <w:szCs w:val="19"/>
          <w:lang w:val="en-US"/>
        </w:rPr>
      </w:pPr>
      <w:r w:rsidRPr="00087D83">
        <w:rPr>
          <w:rFonts w:ascii="Arial" w:eastAsia="Arial" w:hAnsi="Arial" w:cs="Arial"/>
          <w:sz w:val="19"/>
          <w:szCs w:val="19"/>
          <w:lang w:val="en-US"/>
        </w:rPr>
        <w:t>Wooden Hut, „</w:t>
      </w:r>
      <w:proofErr w:type="spellStart"/>
      <w:proofErr w:type="gramStart"/>
      <w:r w:rsidRPr="00087D83">
        <w:rPr>
          <w:rFonts w:ascii="Arial" w:eastAsia="Arial" w:hAnsi="Arial" w:cs="Arial"/>
          <w:sz w:val="19"/>
          <w:szCs w:val="19"/>
          <w:lang w:val="en-US"/>
        </w:rPr>
        <w:t>Stöa</w:t>
      </w:r>
      <w:proofErr w:type="spellEnd"/>
      <w:r w:rsidRPr="00087D83">
        <w:rPr>
          <w:rFonts w:ascii="Arial" w:eastAsia="Arial" w:hAnsi="Arial" w:cs="Arial"/>
          <w:sz w:val="19"/>
          <w:szCs w:val="19"/>
          <w:lang w:val="en-US"/>
        </w:rPr>
        <w:t>“</w:t>
      </w:r>
      <w:proofErr w:type="gramEnd"/>
      <w:r w:rsidRPr="00087D83">
        <w:rPr>
          <w:rFonts w:ascii="Arial" w:eastAsia="Arial" w:hAnsi="Arial" w:cs="Arial"/>
          <w:sz w:val="19"/>
          <w:szCs w:val="19"/>
          <w:lang w:val="en-US"/>
        </w:rPr>
        <w:t xml:space="preserve">, </w:t>
      </w:r>
      <w:proofErr w:type="spellStart"/>
      <w:r w:rsidRPr="00087D83">
        <w:rPr>
          <w:rFonts w:ascii="Arial" w:eastAsia="Arial" w:hAnsi="Arial" w:cs="Arial"/>
          <w:sz w:val="19"/>
          <w:szCs w:val="19"/>
          <w:lang w:val="en-US"/>
        </w:rPr>
        <w:t>Longega</w:t>
      </w:r>
      <w:proofErr w:type="spellEnd"/>
      <w:r w:rsidRPr="00087D83">
        <w:rPr>
          <w:rFonts w:ascii="Arial" w:eastAsia="Arial" w:hAnsi="Arial" w:cs="Arial"/>
          <w:sz w:val="19"/>
          <w:szCs w:val="19"/>
          <w:lang w:val="en-US"/>
        </w:rPr>
        <w:t xml:space="preserve"> Project, </w:t>
      </w:r>
      <w:r w:rsidRPr="00087D83">
        <w:rPr>
          <w:rFonts w:ascii="Arial" w:eastAsia="Arial" w:hAnsi="Arial" w:cs="Arial"/>
          <w:sz w:val="18"/>
          <w:szCs w:val="18"/>
          <w:lang w:val="en-US"/>
        </w:rPr>
        <w:t xml:space="preserve">„in between water – </w:t>
      </w:r>
      <w:proofErr w:type="spell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087D83">
        <w:rPr>
          <w:rFonts w:ascii="Arial" w:eastAsia="Arial" w:hAnsi="Arial" w:cs="Arial"/>
          <w:sz w:val="18"/>
          <w:szCs w:val="18"/>
          <w:lang w:val="en-US"/>
        </w:rPr>
        <w:t>“, G</w:t>
      </w:r>
      <w:r>
        <w:rPr>
          <w:rFonts w:ascii="Arial" w:eastAsia="Arial" w:hAnsi="Arial" w:cs="Arial"/>
          <w:sz w:val="18"/>
          <w:szCs w:val="18"/>
          <w:lang w:val="en-US"/>
        </w:rPr>
        <w:t>erman Pavilion</w:t>
      </w:r>
      <w:r w:rsidRPr="00087D83">
        <w:rPr>
          <w:rFonts w:ascii="Arial" w:eastAsia="Arial" w:hAnsi="Arial" w:cs="Arial"/>
          <w:sz w:val="18"/>
          <w:szCs w:val="18"/>
          <w:lang w:val="en-US"/>
        </w:rPr>
        <w:t xml:space="preserve">, Gwangju Biennale, 2024. </w:t>
      </w:r>
    </w:p>
    <w:p w14:paraId="12A6F13B" w14:textId="2C3F2C8F" w:rsidR="007D5490" w:rsidRPr="00087D83" w:rsidRDefault="007D5490" w:rsidP="007D5490">
      <w:pPr>
        <w:spacing w:line="276" w:lineRule="auto"/>
        <w:rPr>
          <w:rFonts w:ascii="Arial" w:eastAsia="Arial" w:hAnsi="Arial" w:cs="Arial"/>
          <w:sz w:val="19"/>
          <w:szCs w:val="19"/>
          <w:lang w:val="en-US"/>
        </w:rPr>
      </w:pPr>
      <w:proofErr w:type="spellStart"/>
      <w:r w:rsidRPr="00087D83">
        <w:rPr>
          <w:rFonts w:ascii="Arial" w:eastAsia="Arial" w:hAnsi="Arial" w:cs="Arial"/>
          <w:sz w:val="19"/>
          <w:szCs w:val="19"/>
          <w:lang w:val="en-US"/>
        </w:rPr>
        <w:t>Hütte</w:t>
      </w:r>
      <w:proofErr w:type="spellEnd"/>
      <w:r w:rsidR="00087D83" w:rsidRPr="00087D83">
        <w:rPr>
          <w:rFonts w:ascii="Arial" w:eastAsia="Arial" w:hAnsi="Arial" w:cs="Arial"/>
          <w:sz w:val="19"/>
          <w:szCs w:val="19"/>
          <w:lang w:val="en-US"/>
        </w:rPr>
        <w:t>,</w:t>
      </w:r>
      <w:r w:rsidRPr="00087D83">
        <w:rPr>
          <w:rFonts w:ascii="Arial" w:eastAsia="Arial" w:hAnsi="Arial" w:cs="Arial"/>
          <w:sz w:val="19"/>
          <w:szCs w:val="19"/>
          <w:lang w:val="en-US"/>
        </w:rPr>
        <w:t xml:space="preserve"> „</w:t>
      </w:r>
      <w:proofErr w:type="spellStart"/>
      <w:proofErr w:type="gramStart"/>
      <w:r w:rsidRPr="00087D83">
        <w:rPr>
          <w:rFonts w:ascii="Arial" w:eastAsia="Arial" w:hAnsi="Arial" w:cs="Arial"/>
          <w:sz w:val="19"/>
          <w:szCs w:val="19"/>
          <w:lang w:val="en-US"/>
        </w:rPr>
        <w:t>Stöa</w:t>
      </w:r>
      <w:proofErr w:type="spellEnd"/>
      <w:r w:rsidRPr="00087D83">
        <w:rPr>
          <w:rFonts w:ascii="Arial" w:eastAsia="Arial" w:hAnsi="Arial" w:cs="Arial"/>
          <w:sz w:val="19"/>
          <w:szCs w:val="19"/>
          <w:lang w:val="en-US"/>
        </w:rPr>
        <w:t>“</w:t>
      </w:r>
      <w:proofErr w:type="gramEnd"/>
      <w:r w:rsidRPr="00087D83">
        <w:rPr>
          <w:rFonts w:ascii="Arial" w:eastAsia="Arial" w:hAnsi="Arial" w:cs="Arial"/>
          <w:sz w:val="19"/>
          <w:szCs w:val="19"/>
          <w:lang w:val="en-US"/>
        </w:rPr>
        <w:t xml:space="preserve">, </w:t>
      </w:r>
      <w:proofErr w:type="spellStart"/>
      <w:r w:rsidRPr="00087D83">
        <w:rPr>
          <w:rFonts w:ascii="Arial" w:eastAsia="Arial" w:hAnsi="Arial" w:cs="Arial"/>
          <w:sz w:val="19"/>
          <w:szCs w:val="19"/>
          <w:lang w:val="en-US"/>
        </w:rPr>
        <w:t>Longega</w:t>
      </w:r>
      <w:proofErr w:type="spellEnd"/>
      <w:r w:rsidRPr="00087D83">
        <w:rPr>
          <w:rFonts w:ascii="Arial" w:eastAsia="Arial" w:hAnsi="Arial" w:cs="Arial"/>
          <w:sz w:val="19"/>
          <w:szCs w:val="19"/>
          <w:lang w:val="en-US"/>
        </w:rPr>
        <w:t xml:space="preserve"> Project, </w:t>
      </w:r>
      <w:r w:rsidRPr="00087D83">
        <w:rPr>
          <w:rFonts w:ascii="Arial" w:eastAsia="Arial" w:hAnsi="Arial" w:cs="Arial"/>
          <w:sz w:val="18"/>
          <w:szCs w:val="18"/>
          <w:lang w:val="en-US"/>
        </w:rPr>
        <w:t xml:space="preserve">„in between water – </w:t>
      </w:r>
      <w:proofErr w:type="spell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087D83">
        <w:rPr>
          <w:rFonts w:ascii="Arial" w:eastAsia="Arial" w:hAnsi="Arial" w:cs="Arial"/>
          <w:sz w:val="18"/>
          <w:szCs w:val="18"/>
          <w:lang w:val="en-US"/>
        </w:rPr>
        <w:t xml:space="preserve">“, </w:t>
      </w:r>
      <w:proofErr w:type="spellStart"/>
      <w:r w:rsidRPr="00087D83">
        <w:rPr>
          <w:rFonts w:ascii="Arial" w:eastAsia="Arial" w:hAnsi="Arial" w:cs="Arial"/>
          <w:sz w:val="18"/>
          <w:szCs w:val="18"/>
          <w:lang w:val="en-US"/>
        </w:rPr>
        <w:t>Deutscher</w:t>
      </w:r>
      <w:proofErr w:type="spellEnd"/>
      <w:r w:rsidRPr="00087D83">
        <w:rPr>
          <w:rFonts w:ascii="Arial" w:eastAsia="Arial" w:hAnsi="Arial" w:cs="Arial"/>
          <w:sz w:val="18"/>
          <w:szCs w:val="18"/>
          <w:lang w:val="en-US"/>
        </w:rPr>
        <w:t xml:space="preserve"> </w:t>
      </w:r>
      <w:proofErr w:type="spellStart"/>
      <w:r w:rsidRPr="00087D83">
        <w:rPr>
          <w:rFonts w:ascii="Arial" w:eastAsia="Arial" w:hAnsi="Arial" w:cs="Arial"/>
          <w:sz w:val="18"/>
          <w:szCs w:val="18"/>
          <w:lang w:val="en-US"/>
        </w:rPr>
        <w:t>Pavillon</w:t>
      </w:r>
      <w:proofErr w:type="spellEnd"/>
      <w:r w:rsidRPr="00087D83">
        <w:rPr>
          <w:rFonts w:ascii="Arial" w:eastAsia="Arial" w:hAnsi="Arial" w:cs="Arial"/>
          <w:sz w:val="18"/>
          <w:szCs w:val="18"/>
          <w:lang w:val="en-US"/>
        </w:rPr>
        <w:t xml:space="preserve">, Gwangju Biennale, 2024. </w:t>
      </w:r>
    </w:p>
    <w:p w14:paraId="357AAA3E" w14:textId="77777777" w:rsidR="007D5490" w:rsidRPr="005D7133" w:rsidRDefault="007D5490" w:rsidP="001E0892">
      <w:pPr>
        <w:spacing w:line="276" w:lineRule="auto"/>
        <w:rPr>
          <w:rFonts w:ascii="Arial" w:eastAsia="Arial" w:hAnsi="Arial" w:cs="Arial"/>
          <w:sz w:val="19"/>
          <w:szCs w:val="19"/>
          <w:lang w:val="en-US"/>
        </w:rPr>
      </w:pPr>
    </w:p>
    <w:p w14:paraId="57F23DA7" w14:textId="4DD7D41B" w:rsidR="007D5490" w:rsidRPr="00087D83" w:rsidRDefault="004D4544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  <w:lang w:val="en-US"/>
        </w:rPr>
      </w:pP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2D2CA065" wp14:editId="745C6957">
            <wp:extent cx="1524000" cy="1014984"/>
            <wp:effectExtent l="0" t="0" r="0" b="0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German Pavilion Opening   (5)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87D83">
        <w:rPr>
          <w:rFonts w:ascii="Arial" w:eastAsia="Arial" w:hAnsi="Arial" w:cs="Arial"/>
          <w:noProof/>
          <w:sz w:val="19"/>
          <w:szCs w:val="19"/>
          <w:lang w:val="en-US"/>
        </w:rPr>
        <w:t xml:space="preserve">   </w:t>
      </w:r>
    </w:p>
    <w:p w14:paraId="365678A6" w14:textId="6DAF9E03" w:rsidR="00087D83" w:rsidRPr="00087D83" w:rsidRDefault="00087D83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  <w:lang w:val="en-US"/>
        </w:rPr>
      </w:pPr>
      <w:r w:rsidRPr="00087D83">
        <w:rPr>
          <w:rFonts w:ascii="Arial" w:eastAsia="Arial" w:hAnsi="Arial" w:cs="Arial"/>
          <w:noProof/>
          <w:sz w:val="19"/>
          <w:szCs w:val="19"/>
          <w:lang w:val="en-US"/>
        </w:rPr>
        <w:t>Kang Ki Jung, Mayor Gwangju Metropolitan City, Opening Speech</w:t>
      </w:r>
      <w:r>
        <w:rPr>
          <w:rFonts w:ascii="Arial" w:eastAsia="Arial" w:hAnsi="Arial" w:cs="Arial"/>
          <w:noProof/>
          <w:sz w:val="19"/>
          <w:szCs w:val="19"/>
          <w:lang w:val="en-US"/>
        </w:rPr>
        <w:t>, German Pavilion</w:t>
      </w:r>
      <w:r w:rsidRPr="00087D83">
        <w:rPr>
          <w:rFonts w:ascii="Arial" w:eastAsia="Arial" w:hAnsi="Arial" w:cs="Arial"/>
          <w:noProof/>
          <w:sz w:val="19"/>
          <w:szCs w:val="19"/>
          <w:lang w:val="en-US"/>
        </w:rPr>
        <w:t xml:space="preserve">, Gwangju Biennale, 2024. </w:t>
      </w:r>
    </w:p>
    <w:p w14:paraId="25397C60" w14:textId="23117FE2" w:rsidR="007D5490" w:rsidRDefault="007D5490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r>
        <w:rPr>
          <w:rFonts w:ascii="Arial" w:eastAsia="Arial" w:hAnsi="Arial" w:cs="Arial"/>
          <w:noProof/>
          <w:sz w:val="19"/>
          <w:szCs w:val="19"/>
        </w:rPr>
        <w:t xml:space="preserve">Kang Ki Jung, Bürgermeister von Gwangju, Eröffnungsrede, Deutscher Pavillon, Gwangju Biennale, 2024. </w:t>
      </w:r>
    </w:p>
    <w:p w14:paraId="6B4EA823" w14:textId="6E233E9D" w:rsidR="004D4544" w:rsidRDefault="004D4544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0A6E0EE0" wp14:editId="62DE29F1">
            <wp:extent cx="1524000" cy="1014984"/>
            <wp:effectExtent l="0" t="0" r="0" b="0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German Pavilion Opening   (6)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2C5306" w14:textId="7A0FBA8C" w:rsidR="00087D83" w:rsidRPr="00087D83" w:rsidRDefault="00087D83" w:rsidP="00087D83">
      <w:pPr>
        <w:spacing w:line="276" w:lineRule="auto"/>
        <w:rPr>
          <w:rFonts w:ascii="Arial" w:eastAsia="Arial" w:hAnsi="Arial" w:cs="Arial"/>
          <w:noProof/>
          <w:sz w:val="19"/>
          <w:szCs w:val="19"/>
          <w:lang w:val="en-US"/>
        </w:rPr>
      </w:pPr>
      <w:r>
        <w:rPr>
          <w:rFonts w:ascii="Arial" w:eastAsia="Arial" w:hAnsi="Arial" w:cs="Arial"/>
          <w:noProof/>
          <w:sz w:val="19"/>
          <w:szCs w:val="19"/>
          <w:lang w:val="en-US"/>
        </w:rPr>
        <w:t xml:space="preserve">Park Yang Woo, PhD, President of the Gwangju Biennale Foundation, </w:t>
      </w:r>
      <w:r w:rsidRPr="00087D83">
        <w:rPr>
          <w:rFonts w:ascii="Arial" w:eastAsia="Arial" w:hAnsi="Arial" w:cs="Arial"/>
          <w:noProof/>
          <w:sz w:val="19"/>
          <w:szCs w:val="19"/>
          <w:lang w:val="en-US"/>
        </w:rPr>
        <w:t>Opening Speech</w:t>
      </w:r>
      <w:r>
        <w:rPr>
          <w:rFonts w:ascii="Arial" w:eastAsia="Arial" w:hAnsi="Arial" w:cs="Arial"/>
          <w:noProof/>
          <w:sz w:val="19"/>
          <w:szCs w:val="19"/>
          <w:lang w:val="en-US"/>
        </w:rPr>
        <w:t>, German Pavilion</w:t>
      </w:r>
      <w:r w:rsidRPr="00087D83">
        <w:rPr>
          <w:rFonts w:ascii="Arial" w:eastAsia="Arial" w:hAnsi="Arial" w:cs="Arial"/>
          <w:noProof/>
          <w:sz w:val="19"/>
          <w:szCs w:val="19"/>
          <w:lang w:val="en-US"/>
        </w:rPr>
        <w:t xml:space="preserve">, Gwangju Biennale, 2024. </w:t>
      </w:r>
    </w:p>
    <w:p w14:paraId="4DC1F6F7" w14:textId="77777777" w:rsidR="00087D83" w:rsidRPr="00087D83" w:rsidRDefault="00087D83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  <w:lang w:val="en-US"/>
        </w:rPr>
      </w:pPr>
    </w:p>
    <w:p w14:paraId="69229F0A" w14:textId="5452BBA7" w:rsidR="007D5490" w:rsidRDefault="007D5490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r>
        <w:rPr>
          <w:rFonts w:ascii="Arial" w:eastAsia="Arial" w:hAnsi="Arial" w:cs="Arial"/>
          <w:noProof/>
          <w:sz w:val="19"/>
          <w:szCs w:val="19"/>
        </w:rPr>
        <w:t>Dr. Park Yang Woo, Präsident der Gwangju Biennale Foundation, Eröffnungsrede, Deutscher Pavillon, Gwangju Biennale, 2024.</w:t>
      </w:r>
    </w:p>
    <w:p w14:paraId="04F5CFD0" w14:textId="77777777" w:rsidR="00087D83" w:rsidRDefault="00087D83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</w:p>
    <w:p w14:paraId="25492EE1" w14:textId="50DF7064" w:rsidR="004D4544" w:rsidRDefault="004D4544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5126FF16" wp14:editId="738B9B14">
            <wp:extent cx="1524000" cy="1014984"/>
            <wp:effectExtent l="0" t="0" r="0" b="0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German Pavilion Opening   (7)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79DD9" w14:textId="761B7E4B" w:rsidR="00087D83" w:rsidRPr="00087D83" w:rsidRDefault="00087D83" w:rsidP="001E0892">
      <w:pPr>
        <w:spacing w:line="276" w:lineRule="auto"/>
        <w:rPr>
          <w:rFonts w:ascii="Arial" w:eastAsia="Arial" w:hAnsi="Arial" w:cs="Arial"/>
          <w:sz w:val="19"/>
          <w:szCs w:val="19"/>
          <w:lang w:val="en-US"/>
        </w:rPr>
      </w:pPr>
      <w:r w:rsidRPr="00087D83">
        <w:rPr>
          <w:rFonts w:ascii="Arial" w:eastAsia="Arial" w:hAnsi="Arial" w:cs="Arial"/>
          <w:noProof/>
          <w:sz w:val="19"/>
          <w:szCs w:val="19"/>
          <w:lang w:val="en-US"/>
        </w:rPr>
        <w:t xml:space="preserve">Opening, </w:t>
      </w:r>
      <w:r w:rsidRPr="00087D83">
        <w:rPr>
          <w:rFonts w:ascii="Arial" w:eastAsia="Arial" w:hAnsi="Arial" w:cs="Arial"/>
          <w:sz w:val="18"/>
          <w:szCs w:val="18"/>
          <w:lang w:val="en-US"/>
        </w:rPr>
        <w:t xml:space="preserve">„in between water – </w:t>
      </w:r>
      <w:proofErr w:type="spellStart"/>
      <w:proofErr w:type="gram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087D83">
        <w:rPr>
          <w:rFonts w:ascii="Arial" w:eastAsia="Arial" w:hAnsi="Arial" w:cs="Arial"/>
          <w:sz w:val="18"/>
          <w:szCs w:val="18"/>
          <w:lang w:val="en-US"/>
        </w:rPr>
        <w:t>“</w:t>
      </w:r>
      <w:proofErr w:type="gramEnd"/>
      <w:r w:rsidRPr="00087D83">
        <w:rPr>
          <w:rFonts w:ascii="Arial" w:eastAsia="Arial" w:hAnsi="Arial" w:cs="Arial"/>
          <w:sz w:val="18"/>
          <w:szCs w:val="18"/>
          <w:lang w:val="en-US"/>
        </w:rPr>
        <w:t>, Germ</w:t>
      </w:r>
      <w:r>
        <w:rPr>
          <w:rFonts w:ascii="Arial" w:eastAsia="Arial" w:hAnsi="Arial" w:cs="Arial"/>
          <w:sz w:val="18"/>
          <w:szCs w:val="18"/>
          <w:lang w:val="en-US"/>
        </w:rPr>
        <w:t>an Pavilion</w:t>
      </w:r>
      <w:r w:rsidRPr="00087D83">
        <w:rPr>
          <w:rFonts w:ascii="Arial" w:eastAsia="Arial" w:hAnsi="Arial" w:cs="Arial"/>
          <w:sz w:val="18"/>
          <w:szCs w:val="18"/>
          <w:lang w:val="en-US"/>
        </w:rPr>
        <w:t xml:space="preserve">, Gwangju Biennale, 2024. </w:t>
      </w:r>
    </w:p>
    <w:p w14:paraId="4490F62F" w14:textId="380FCAAF" w:rsidR="007D5490" w:rsidRPr="007D5490" w:rsidRDefault="007D5490" w:rsidP="007D5490">
      <w:pPr>
        <w:spacing w:line="276" w:lineRule="auto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noProof/>
          <w:sz w:val="19"/>
          <w:szCs w:val="19"/>
        </w:rPr>
        <w:t xml:space="preserve">Eröffnung, </w:t>
      </w:r>
      <w:r w:rsidRPr="007D5490">
        <w:rPr>
          <w:rFonts w:ascii="Arial" w:eastAsia="Arial" w:hAnsi="Arial" w:cs="Arial"/>
          <w:sz w:val="18"/>
          <w:szCs w:val="18"/>
        </w:rPr>
        <w:t xml:space="preserve">„in </w:t>
      </w:r>
      <w:proofErr w:type="spellStart"/>
      <w:r w:rsidRPr="007D5490">
        <w:rPr>
          <w:rFonts w:ascii="Arial" w:eastAsia="Arial" w:hAnsi="Arial" w:cs="Arial"/>
          <w:sz w:val="18"/>
          <w:szCs w:val="18"/>
        </w:rPr>
        <w:t>between</w:t>
      </w:r>
      <w:proofErr w:type="spellEnd"/>
      <w:r w:rsidRPr="007D5490">
        <w:rPr>
          <w:rFonts w:ascii="Arial" w:eastAsia="Arial" w:hAnsi="Arial" w:cs="Arial"/>
          <w:sz w:val="18"/>
          <w:szCs w:val="18"/>
        </w:rPr>
        <w:t xml:space="preserve"> </w:t>
      </w:r>
      <w:proofErr w:type="spellStart"/>
      <w:r w:rsidRPr="007D5490">
        <w:rPr>
          <w:rFonts w:ascii="Arial" w:eastAsia="Arial" w:hAnsi="Arial" w:cs="Arial"/>
          <w:sz w:val="18"/>
          <w:szCs w:val="18"/>
        </w:rPr>
        <w:t>water</w:t>
      </w:r>
      <w:proofErr w:type="spellEnd"/>
      <w:r w:rsidRPr="007D5490">
        <w:rPr>
          <w:rFonts w:ascii="Arial" w:eastAsia="Arial" w:hAnsi="Arial" w:cs="Arial"/>
          <w:sz w:val="18"/>
          <w:szCs w:val="18"/>
        </w:rPr>
        <w:t xml:space="preserve"> – </w:t>
      </w:r>
      <w:proofErr w:type="spell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7D5490">
        <w:rPr>
          <w:rFonts w:ascii="Arial" w:eastAsia="Arial" w:hAnsi="Arial" w:cs="Arial"/>
          <w:sz w:val="18"/>
          <w:szCs w:val="18"/>
        </w:rPr>
        <w:t xml:space="preserve">“, Deutscher Pavillon, </w:t>
      </w:r>
      <w:proofErr w:type="spellStart"/>
      <w:r w:rsidRPr="007D5490">
        <w:rPr>
          <w:rFonts w:ascii="Arial" w:eastAsia="Arial" w:hAnsi="Arial" w:cs="Arial"/>
          <w:sz w:val="18"/>
          <w:szCs w:val="18"/>
        </w:rPr>
        <w:t>Gwangju</w:t>
      </w:r>
      <w:proofErr w:type="spellEnd"/>
      <w:r w:rsidRPr="007D5490">
        <w:rPr>
          <w:rFonts w:ascii="Arial" w:eastAsia="Arial" w:hAnsi="Arial" w:cs="Arial"/>
          <w:sz w:val="18"/>
          <w:szCs w:val="18"/>
        </w:rPr>
        <w:t xml:space="preserve"> Biennale, 2024. </w:t>
      </w:r>
    </w:p>
    <w:p w14:paraId="02413E7D" w14:textId="77777777" w:rsidR="004D4544" w:rsidRDefault="004D4544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</w:p>
    <w:p w14:paraId="4B8E32B9" w14:textId="1AB8DF70" w:rsidR="007D5490" w:rsidRDefault="004D4544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00D6374E" wp14:editId="4D6976A0">
            <wp:extent cx="1524000" cy="1014984"/>
            <wp:effectExtent l="0" t="0" r="0" b="0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German Pavilion Opening   (8)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19"/>
          <w:szCs w:val="19"/>
        </w:rPr>
        <w:t xml:space="preserve">   </w:t>
      </w:r>
    </w:p>
    <w:p w14:paraId="18349C87" w14:textId="1A1D977C" w:rsidR="00087D83" w:rsidRDefault="00087D83" w:rsidP="00087D83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r>
        <w:rPr>
          <w:rFonts w:ascii="Arial" w:eastAsia="Arial" w:hAnsi="Arial" w:cs="Arial"/>
          <w:noProof/>
          <w:sz w:val="19"/>
          <w:szCs w:val="19"/>
        </w:rPr>
        <w:t>Gitte Zschoch, Secretary General, ifa – Institut für Auslandsbeziehungen, Opening Speech, German Pavilion, Gwangju Biennale, 2024.</w:t>
      </w:r>
    </w:p>
    <w:p w14:paraId="48E1349E" w14:textId="77777777" w:rsidR="00087D83" w:rsidRDefault="00087D83" w:rsidP="00087D83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r>
        <w:rPr>
          <w:rFonts w:ascii="Arial" w:eastAsia="Arial" w:hAnsi="Arial" w:cs="Arial"/>
          <w:noProof/>
          <w:sz w:val="19"/>
          <w:szCs w:val="19"/>
        </w:rPr>
        <w:t>Gitte Zschoch, Generalsekräterin des ifa – Institut für Auslandsbeziehungen, Eröffnungsrede, Deutscher Pavillon, Gwangju Biennale, 2024.</w:t>
      </w:r>
    </w:p>
    <w:p w14:paraId="188C79C9" w14:textId="77777777" w:rsidR="007D5490" w:rsidRDefault="007D5490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</w:p>
    <w:p w14:paraId="2445DDCF" w14:textId="515DEFA6" w:rsidR="007D5490" w:rsidRPr="005D7133" w:rsidRDefault="004D4544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  <w:lang w:val="en-US"/>
        </w:rPr>
      </w:pP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01DF1F93" wp14:editId="61F8B14A">
            <wp:extent cx="1524000" cy="1014984"/>
            <wp:effectExtent l="0" t="0" r="0" b="0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German Pavilion Opening   (9)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7133">
        <w:rPr>
          <w:rFonts w:ascii="Arial" w:eastAsia="Arial" w:hAnsi="Arial" w:cs="Arial"/>
          <w:noProof/>
          <w:sz w:val="19"/>
          <w:szCs w:val="19"/>
          <w:lang w:val="en-US"/>
        </w:rPr>
        <w:t xml:space="preserve">  </w:t>
      </w:r>
    </w:p>
    <w:p w14:paraId="16C8FD23" w14:textId="2BBF5104" w:rsidR="00087D83" w:rsidRPr="00087D83" w:rsidRDefault="00087D83" w:rsidP="00087D83">
      <w:pPr>
        <w:spacing w:line="276" w:lineRule="auto"/>
        <w:rPr>
          <w:rFonts w:ascii="Arial" w:eastAsia="Arial" w:hAnsi="Arial" w:cs="Arial"/>
          <w:noProof/>
          <w:sz w:val="19"/>
          <w:szCs w:val="19"/>
          <w:lang w:val="en-US"/>
        </w:rPr>
      </w:pPr>
      <w:r w:rsidRPr="00087D83">
        <w:rPr>
          <w:rFonts w:ascii="Arial" w:eastAsia="Arial" w:hAnsi="Arial" w:cs="Arial"/>
          <w:noProof/>
          <w:sz w:val="19"/>
          <w:szCs w:val="19"/>
          <w:lang w:val="en-US"/>
        </w:rPr>
        <w:t>Christian</w:t>
      </w:r>
      <w:r>
        <w:rPr>
          <w:rFonts w:ascii="Arial" w:eastAsia="Arial" w:hAnsi="Arial" w:cs="Arial"/>
          <w:noProof/>
          <w:sz w:val="19"/>
          <w:szCs w:val="19"/>
          <w:lang w:val="en-US"/>
        </w:rPr>
        <w:t xml:space="preserve"> Landspersky, PhD, Project Lead PLATFORM Munich, </w:t>
      </w:r>
      <w:r w:rsidRPr="00087D83">
        <w:rPr>
          <w:rFonts w:ascii="Arial" w:eastAsia="Arial" w:hAnsi="Arial" w:cs="Arial"/>
          <w:noProof/>
          <w:sz w:val="19"/>
          <w:szCs w:val="19"/>
          <w:lang w:val="en-US"/>
        </w:rPr>
        <w:t>Opening Speech, German Pavilion, Gwangju Biennale, 2024.</w:t>
      </w:r>
    </w:p>
    <w:p w14:paraId="28D4A123" w14:textId="505223BD" w:rsidR="007D5490" w:rsidRDefault="007D5490" w:rsidP="007D5490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r>
        <w:rPr>
          <w:rFonts w:ascii="Arial" w:eastAsia="Arial" w:hAnsi="Arial" w:cs="Arial"/>
          <w:noProof/>
          <w:sz w:val="19"/>
          <w:szCs w:val="19"/>
        </w:rPr>
        <w:t xml:space="preserve">Dr. Christian Landspersky, </w:t>
      </w:r>
      <w:r w:rsidR="00087D83">
        <w:rPr>
          <w:rFonts w:ascii="Arial" w:eastAsia="Arial" w:hAnsi="Arial" w:cs="Arial"/>
          <w:noProof/>
          <w:sz w:val="19"/>
          <w:szCs w:val="19"/>
        </w:rPr>
        <w:t xml:space="preserve">Projektleitung, PLATFORM München, </w:t>
      </w:r>
      <w:r>
        <w:rPr>
          <w:rFonts w:ascii="Arial" w:eastAsia="Arial" w:hAnsi="Arial" w:cs="Arial"/>
          <w:noProof/>
          <w:sz w:val="19"/>
          <w:szCs w:val="19"/>
        </w:rPr>
        <w:t>Eröffnungsrede, Deutscher Pavillon, Gwangju Biennale, 2024.</w:t>
      </w:r>
    </w:p>
    <w:p w14:paraId="6B5EA45E" w14:textId="77777777" w:rsidR="007D5490" w:rsidRDefault="007D5490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</w:p>
    <w:p w14:paraId="747E8B7A" w14:textId="35B9C979" w:rsidR="00087D83" w:rsidRPr="005D7133" w:rsidRDefault="004D4544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  <w:lang w:val="en-US"/>
        </w:rPr>
      </w:pPr>
      <w:r>
        <w:rPr>
          <w:rFonts w:ascii="Arial" w:eastAsia="Arial" w:hAnsi="Arial" w:cs="Arial"/>
          <w:noProof/>
          <w:sz w:val="19"/>
          <w:szCs w:val="19"/>
        </w:rPr>
        <w:lastRenderedPageBreak/>
        <w:t xml:space="preserve"> </w:t>
      </w: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1D7ACF9C" wp14:editId="1CB64392">
            <wp:extent cx="1524000" cy="1014984"/>
            <wp:effectExtent l="0" t="0" r="0" b="0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German Pavilion Opening   (10)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7133">
        <w:rPr>
          <w:rFonts w:ascii="Arial" w:eastAsia="Arial" w:hAnsi="Arial" w:cs="Arial"/>
          <w:noProof/>
          <w:sz w:val="19"/>
          <w:szCs w:val="19"/>
          <w:lang w:val="en-US"/>
        </w:rPr>
        <w:t xml:space="preserve">    </w:t>
      </w:r>
    </w:p>
    <w:p w14:paraId="5B23C41D" w14:textId="7BEEAD9D" w:rsidR="00087D83" w:rsidRPr="00087D83" w:rsidRDefault="00087D83" w:rsidP="00087D83">
      <w:pPr>
        <w:spacing w:line="276" w:lineRule="auto"/>
        <w:rPr>
          <w:rFonts w:ascii="Arial" w:eastAsia="Arial" w:hAnsi="Arial" w:cs="Arial"/>
          <w:noProof/>
          <w:sz w:val="19"/>
          <w:szCs w:val="19"/>
          <w:lang w:val="en-US"/>
        </w:rPr>
      </w:pPr>
      <w:r>
        <w:rPr>
          <w:rFonts w:ascii="Arial" w:eastAsia="Arial" w:hAnsi="Arial" w:cs="Arial"/>
          <w:noProof/>
          <w:sz w:val="19"/>
          <w:szCs w:val="19"/>
          <w:lang w:val="en-US"/>
        </w:rPr>
        <w:t xml:space="preserve">Nicolas Bourriaud, Artistic Director, Gwangju Biennale 2024, </w:t>
      </w:r>
      <w:r w:rsidRPr="00087D83">
        <w:rPr>
          <w:rFonts w:ascii="Arial" w:eastAsia="Arial" w:hAnsi="Arial" w:cs="Arial"/>
          <w:noProof/>
          <w:sz w:val="19"/>
          <w:szCs w:val="19"/>
          <w:lang w:val="en-US"/>
        </w:rPr>
        <w:t>Opening Speech, German Pavilion, Gwangju Biennale, 2024.</w:t>
      </w:r>
    </w:p>
    <w:p w14:paraId="2FA94CE5" w14:textId="57C8EF5C" w:rsidR="00087D83" w:rsidRDefault="00087D83" w:rsidP="00087D83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r>
        <w:rPr>
          <w:rFonts w:ascii="Arial" w:eastAsia="Arial" w:hAnsi="Arial" w:cs="Arial"/>
          <w:noProof/>
          <w:sz w:val="19"/>
          <w:szCs w:val="19"/>
        </w:rPr>
        <w:t>Nicolas Bourriaud, Künstlerische Leitung der Gwangju Biennale 2024, Eröffnungsrede, Deutscher Pavillon, Gwangju Biennale, 2024.</w:t>
      </w:r>
    </w:p>
    <w:p w14:paraId="3372EE11" w14:textId="77777777" w:rsidR="00087D83" w:rsidRDefault="00087D83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</w:p>
    <w:p w14:paraId="012677BF" w14:textId="715BC1E3" w:rsidR="00087D83" w:rsidRPr="00EA1502" w:rsidRDefault="004D4544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  <w:lang w:val="en-US"/>
        </w:rPr>
      </w:pP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6D29AD2F" wp14:editId="174AE9CB">
            <wp:extent cx="1524000" cy="1014984"/>
            <wp:effectExtent l="0" t="0" r="0" b="0"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German Pavilion Opening   (11)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A1502">
        <w:rPr>
          <w:rFonts w:ascii="Arial" w:eastAsia="Arial" w:hAnsi="Arial" w:cs="Arial"/>
          <w:noProof/>
          <w:sz w:val="19"/>
          <w:szCs w:val="19"/>
          <w:lang w:val="en-US"/>
        </w:rPr>
        <w:t xml:space="preserve">  </w:t>
      </w:r>
    </w:p>
    <w:p w14:paraId="04E4A37C" w14:textId="2D1F7FD7" w:rsidR="00087D83" w:rsidRPr="00087D83" w:rsidRDefault="001B1BB4" w:rsidP="00087D83">
      <w:pPr>
        <w:spacing w:line="276" w:lineRule="auto"/>
        <w:rPr>
          <w:rFonts w:ascii="Arial" w:eastAsia="Arial" w:hAnsi="Arial" w:cs="Arial"/>
          <w:noProof/>
          <w:sz w:val="19"/>
          <w:szCs w:val="19"/>
          <w:lang w:val="en-US"/>
        </w:rPr>
      </w:pPr>
      <w:r>
        <w:rPr>
          <w:rFonts w:ascii="Arial" w:eastAsia="Arial" w:hAnsi="Arial" w:cs="Arial"/>
          <w:noProof/>
          <w:sz w:val="19"/>
          <w:szCs w:val="19"/>
          <w:lang w:val="en-US"/>
        </w:rPr>
        <w:t>Heon Ki Jeong, Horanggasy Creative Studio &amp; Residency,</w:t>
      </w:r>
      <w:r w:rsidR="00087D83">
        <w:rPr>
          <w:rFonts w:ascii="Arial" w:eastAsia="Arial" w:hAnsi="Arial" w:cs="Arial"/>
          <w:noProof/>
          <w:sz w:val="19"/>
          <w:szCs w:val="19"/>
          <w:lang w:val="en-US"/>
        </w:rPr>
        <w:t xml:space="preserve"> </w:t>
      </w:r>
      <w:r w:rsidR="00087D83" w:rsidRPr="00087D83">
        <w:rPr>
          <w:rFonts w:ascii="Arial" w:eastAsia="Arial" w:hAnsi="Arial" w:cs="Arial"/>
          <w:noProof/>
          <w:sz w:val="19"/>
          <w:szCs w:val="19"/>
          <w:lang w:val="en-US"/>
        </w:rPr>
        <w:t>Opening Speech, German Pavilion, Gwangju Biennale, 2024.</w:t>
      </w:r>
    </w:p>
    <w:p w14:paraId="52608451" w14:textId="38AE9376" w:rsidR="00087D83" w:rsidRDefault="001B1BB4" w:rsidP="00087D83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r w:rsidRPr="001B1BB4">
        <w:rPr>
          <w:rFonts w:ascii="Arial" w:eastAsia="Arial" w:hAnsi="Arial" w:cs="Arial"/>
          <w:noProof/>
          <w:sz w:val="19"/>
          <w:szCs w:val="19"/>
        </w:rPr>
        <w:t>Heon Ki Jeong, Horanggasy Creative Studio &amp; Residency</w:t>
      </w:r>
      <w:r w:rsidR="00087D83">
        <w:rPr>
          <w:rFonts w:ascii="Arial" w:eastAsia="Arial" w:hAnsi="Arial" w:cs="Arial"/>
          <w:noProof/>
          <w:sz w:val="19"/>
          <w:szCs w:val="19"/>
        </w:rPr>
        <w:t>, Eröffnungsrede, Deutscher Pavillon, Gwangju Biennale, 2024.</w:t>
      </w:r>
    </w:p>
    <w:p w14:paraId="72D6B373" w14:textId="77777777" w:rsidR="00087D83" w:rsidRDefault="00087D83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</w:p>
    <w:p w14:paraId="68B88BBC" w14:textId="61279C2C" w:rsidR="004D4544" w:rsidRDefault="004D4544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4AE051BA" wp14:editId="2FF7DB9A">
            <wp:extent cx="1524000" cy="1014984"/>
            <wp:effectExtent l="0" t="0" r="0" b="0"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German Pavilion Opening   (12)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F62559" w14:textId="2118AAA8" w:rsidR="001B1BB4" w:rsidRPr="00087D83" w:rsidRDefault="001B1BB4" w:rsidP="001B1BB4">
      <w:pPr>
        <w:spacing w:line="276" w:lineRule="auto"/>
        <w:rPr>
          <w:rFonts w:ascii="Arial" w:eastAsia="Arial" w:hAnsi="Arial" w:cs="Arial"/>
          <w:noProof/>
          <w:sz w:val="19"/>
          <w:szCs w:val="19"/>
          <w:lang w:val="en-US"/>
        </w:rPr>
      </w:pPr>
      <w:r>
        <w:rPr>
          <w:rFonts w:ascii="Arial" w:eastAsia="Arial" w:hAnsi="Arial" w:cs="Arial"/>
          <w:noProof/>
          <w:sz w:val="19"/>
          <w:szCs w:val="19"/>
          <w:lang w:val="en-US"/>
        </w:rPr>
        <w:t xml:space="preserve">Martin Kasparek, </w:t>
      </w:r>
      <w:r w:rsidRPr="001B1BB4">
        <w:rPr>
          <w:rFonts w:ascii="Arial" w:eastAsia="Arial" w:hAnsi="Arial" w:cs="Arial"/>
          <w:noProof/>
          <w:sz w:val="19"/>
          <w:szCs w:val="19"/>
          <w:lang w:val="en-US"/>
        </w:rPr>
        <w:t>Embassy of the Federal Republic of Germany, First Secretary, Cultural Affairs</w:t>
      </w:r>
      <w:r>
        <w:rPr>
          <w:rFonts w:ascii="Arial" w:eastAsia="Arial" w:hAnsi="Arial" w:cs="Arial"/>
          <w:noProof/>
          <w:sz w:val="19"/>
          <w:szCs w:val="19"/>
          <w:lang w:val="en-US"/>
        </w:rPr>
        <w:t xml:space="preserve">, </w:t>
      </w:r>
      <w:r w:rsidRPr="00087D83">
        <w:rPr>
          <w:rFonts w:ascii="Arial" w:eastAsia="Arial" w:hAnsi="Arial" w:cs="Arial"/>
          <w:noProof/>
          <w:sz w:val="19"/>
          <w:szCs w:val="19"/>
          <w:lang w:val="en-US"/>
        </w:rPr>
        <w:t>Opening Speech, German Pavilion, Gwangju Biennale, 2024.</w:t>
      </w:r>
    </w:p>
    <w:p w14:paraId="27039615" w14:textId="08A5F152" w:rsidR="001B1BB4" w:rsidRDefault="001B1BB4" w:rsidP="001B1BB4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r w:rsidRPr="001B1BB4">
        <w:rPr>
          <w:rFonts w:ascii="Arial" w:eastAsia="Arial" w:hAnsi="Arial" w:cs="Arial"/>
          <w:noProof/>
          <w:sz w:val="19"/>
          <w:szCs w:val="19"/>
        </w:rPr>
        <w:t>Martin Kasparek, L</w:t>
      </w:r>
      <w:r>
        <w:rPr>
          <w:rFonts w:ascii="Arial" w:eastAsia="Arial" w:hAnsi="Arial" w:cs="Arial"/>
          <w:noProof/>
          <w:sz w:val="19"/>
          <w:szCs w:val="19"/>
        </w:rPr>
        <w:t>eiter der Kulturabteilung, Botschaft der Bundesrepublik Deutschland, Seoul, Eröffnungsrede, Deutscher Pavillon, Gwangju Biennale, 2024.</w:t>
      </w:r>
    </w:p>
    <w:p w14:paraId="7DDBDABE" w14:textId="77777777" w:rsidR="001B1BB4" w:rsidRDefault="001B1BB4" w:rsidP="001E0892">
      <w:pPr>
        <w:spacing w:line="276" w:lineRule="auto"/>
        <w:rPr>
          <w:rFonts w:ascii="Arial" w:eastAsia="Arial" w:hAnsi="Arial" w:cs="Arial"/>
          <w:sz w:val="19"/>
          <w:szCs w:val="19"/>
        </w:rPr>
      </w:pPr>
    </w:p>
    <w:p w14:paraId="37DC08BA" w14:textId="0F47AAB4" w:rsidR="001B1BB4" w:rsidRDefault="001B1BB4" w:rsidP="001E0892">
      <w:pPr>
        <w:spacing w:line="276" w:lineRule="auto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1F7BF19C" wp14:editId="0B79F870">
            <wp:extent cx="1839239" cy="1226772"/>
            <wp:effectExtent l="0" t="0" r="8890" b="0"/>
            <wp:docPr id="565584580" name="Grafik 5655845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580" name="German Pavilion Performance Tuning Forks for Edaphone (1)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6803" cy="1231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sz w:val="19"/>
          <w:szCs w:val="19"/>
        </w:rPr>
        <w:t xml:space="preserve">    </w:t>
      </w: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0B69A546" wp14:editId="44181676">
            <wp:extent cx="1838298" cy="1226145"/>
            <wp:effectExtent l="0" t="0" r="0" b="0"/>
            <wp:docPr id="565584581" name="Grafik 5655845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581" name="German Pavilion Performance Tuning Forks for Edaphone (2)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1947" cy="1241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sz w:val="19"/>
          <w:szCs w:val="19"/>
        </w:rPr>
        <w:t xml:space="preserve">     </w:t>
      </w: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54C9604F" wp14:editId="6D14B873">
            <wp:extent cx="1829784" cy="1220466"/>
            <wp:effectExtent l="0" t="0" r="0" b="0"/>
            <wp:docPr id="565584582" name="Grafik 565584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582" name="German Pavilion Performance Tuning Forks for Edaphone (3)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3716" cy="1229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6C7AC8" w14:textId="77777777" w:rsidR="001B1BB4" w:rsidRDefault="001B1BB4" w:rsidP="001E0892">
      <w:pPr>
        <w:spacing w:line="276" w:lineRule="auto"/>
        <w:rPr>
          <w:rFonts w:ascii="Arial" w:eastAsia="Arial" w:hAnsi="Arial" w:cs="Arial"/>
          <w:sz w:val="19"/>
          <w:szCs w:val="19"/>
        </w:rPr>
      </w:pPr>
    </w:p>
    <w:p w14:paraId="4C3B544C" w14:textId="567EC24D" w:rsidR="00055F22" w:rsidRDefault="001B1BB4" w:rsidP="001E0892">
      <w:pPr>
        <w:spacing w:line="276" w:lineRule="auto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3A8E4CEC" wp14:editId="79B30161">
            <wp:extent cx="1846814" cy="1231825"/>
            <wp:effectExtent l="0" t="0" r="1270" b="6985"/>
            <wp:docPr id="565584583" name="Grafik 565584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583" name="German Pavilion Performance Tuning Forks for Edaphone (4)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1503" cy="1261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sz w:val="19"/>
          <w:szCs w:val="19"/>
        </w:rPr>
        <w:t xml:space="preserve">    </w:t>
      </w: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0216D793" wp14:editId="5D09F72D">
            <wp:extent cx="1844351" cy="1228338"/>
            <wp:effectExtent l="0" t="0" r="3810" b="0"/>
            <wp:docPr id="565584584" name="Grafik 565584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584" name="German Pavilion Performance Tuning Forks for Edaphone (5)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2066" cy="1253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465D0D" w14:textId="06EB0974" w:rsidR="001B1BB4" w:rsidRDefault="001B1BB4" w:rsidP="001B1BB4">
      <w:pPr>
        <w:spacing w:line="276" w:lineRule="auto"/>
        <w:rPr>
          <w:rFonts w:ascii="Arial" w:eastAsia="Arial" w:hAnsi="Arial" w:cs="Arial"/>
          <w:sz w:val="18"/>
          <w:szCs w:val="18"/>
          <w:lang w:val="en-US"/>
        </w:rPr>
      </w:pPr>
      <w:r>
        <w:rPr>
          <w:rFonts w:ascii="Arial" w:eastAsia="Arial" w:hAnsi="Arial" w:cs="Arial"/>
          <w:i/>
          <w:sz w:val="18"/>
          <w:szCs w:val="18"/>
          <w:lang w:val="en-US"/>
        </w:rPr>
        <w:t xml:space="preserve">Tuning Forks for the </w:t>
      </w:r>
      <w:proofErr w:type="spellStart"/>
      <w:r>
        <w:rPr>
          <w:rFonts w:ascii="Arial" w:eastAsia="Arial" w:hAnsi="Arial" w:cs="Arial"/>
          <w:i/>
          <w:sz w:val="18"/>
          <w:szCs w:val="18"/>
          <w:lang w:val="en-US"/>
        </w:rPr>
        <w:t>Edaphone</w:t>
      </w:r>
      <w:proofErr w:type="spellEnd"/>
      <w:r>
        <w:rPr>
          <w:rFonts w:ascii="Arial" w:eastAsia="Arial" w:hAnsi="Arial" w:cs="Arial"/>
          <w:i/>
          <w:sz w:val="18"/>
          <w:szCs w:val="18"/>
          <w:lang w:val="en-US"/>
        </w:rPr>
        <w:t xml:space="preserve">, </w:t>
      </w:r>
      <w:r>
        <w:rPr>
          <w:rFonts w:ascii="Arial" w:eastAsia="Arial" w:hAnsi="Arial" w:cs="Arial"/>
          <w:sz w:val="18"/>
          <w:szCs w:val="18"/>
          <w:lang w:val="en-US"/>
        </w:rPr>
        <w:t>Activation Performance</w:t>
      </w:r>
      <w:r w:rsidRPr="004D4544">
        <w:rPr>
          <w:rFonts w:ascii="Arial" w:eastAsia="Arial" w:hAnsi="Arial" w:cs="Arial"/>
          <w:sz w:val="18"/>
          <w:szCs w:val="18"/>
          <w:lang w:val="en-US"/>
        </w:rPr>
        <w:t xml:space="preserve">, </w:t>
      </w:r>
      <w:proofErr w:type="spellStart"/>
      <w:r>
        <w:rPr>
          <w:rFonts w:ascii="Arial" w:eastAsia="Arial" w:hAnsi="Arial" w:cs="Arial"/>
          <w:sz w:val="18"/>
          <w:szCs w:val="18"/>
          <w:lang w:val="en-US"/>
        </w:rPr>
        <w:t>Nele</w:t>
      </w:r>
      <w:proofErr w:type="spellEnd"/>
      <w:r>
        <w:rPr>
          <w:rFonts w:ascii="Arial" w:eastAsia="Arial" w:hAnsi="Arial" w:cs="Arial"/>
          <w:sz w:val="18"/>
          <w:szCs w:val="18"/>
          <w:lang w:val="en-US"/>
        </w:rPr>
        <w:t xml:space="preserve"> Ka, Oliver Haussmann, Fabian Feichter, </w:t>
      </w:r>
      <w:r w:rsidRPr="007D5490">
        <w:rPr>
          <w:rFonts w:ascii="Arial" w:eastAsia="Arial" w:hAnsi="Arial" w:cs="Arial"/>
          <w:sz w:val="18"/>
          <w:szCs w:val="18"/>
          <w:lang w:val="en-US"/>
        </w:rPr>
        <w:t xml:space="preserve">„in between water – </w:t>
      </w:r>
      <w:proofErr w:type="spellStart"/>
      <w:proofErr w:type="gram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7D5490">
        <w:rPr>
          <w:rFonts w:ascii="Arial" w:eastAsia="Arial" w:hAnsi="Arial" w:cs="Arial"/>
          <w:sz w:val="18"/>
          <w:szCs w:val="18"/>
          <w:lang w:val="en-US"/>
        </w:rPr>
        <w:t>“</w:t>
      </w:r>
      <w:proofErr w:type="gramEnd"/>
      <w:r>
        <w:rPr>
          <w:rFonts w:ascii="Arial" w:eastAsia="Arial" w:hAnsi="Arial" w:cs="Arial"/>
          <w:sz w:val="18"/>
          <w:szCs w:val="18"/>
          <w:lang w:val="en-US"/>
        </w:rPr>
        <w:t>, German Pavilion, Gwangju Biennale, 2024</w:t>
      </w:r>
    </w:p>
    <w:p w14:paraId="19283C83" w14:textId="315507B3" w:rsidR="00EA1502" w:rsidRPr="00EA1502" w:rsidRDefault="00EA1502" w:rsidP="00EA1502">
      <w:pPr>
        <w:spacing w:line="276" w:lineRule="auto"/>
        <w:rPr>
          <w:rFonts w:ascii="Arial" w:eastAsia="Arial" w:hAnsi="Arial" w:cs="Arial"/>
          <w:sz w:val="18"/>
          <w:szCs w:val="18"/>
          <w:lang w:val="en-US"/>
        </w:rPr>
      </w:pPr>
      <w:r>
        <w:rPr>
          <w:rFonts w:ascii="Arial" w:eastAsia="Arial" w:hAnsi="Arial" w:cs="Arial"/>
          <w:i/>
          <w:sz w:val="18"/>
          <w:szCs w:val="18"/>
          <w:lang w:val="en-US"/>
        </w:rPr>
        <w:t xml:space="preserve">Tuning Forks for the </w:t>
      </w:r>
      <w:proofErr w:type="spellStart"/>
      <w:r>
        <w:rPr>
          <w:rFonts w:ascii="Arial" w:eastAsia="Arial" w:hAnsi="Arial" w:cs="Arial"/>
          <w:i/>
          <w:sz w:val="18"/>
          <w:szCs w:val="18"/>
          <w:lang w:val="en-US"/>
        </w:rPr>
        <w:t>Edaphone</w:t>
      </w:r>
      <w:proofErr w:type="spellEnd"/>
      <w:r>
        <w:rPr>
          <w:rFonts w:ascii="Arial" w:eastAsia="Arial" w:hAnsi="Arial" w:cs="Arial"/>
          <w:i/>
          <w:sz w:val="18"/>
          <w:szCs w:val="18"/>
          <w:lang w:val="en-US"/>
        </w:rPr>
        <w:t xml:space="preserve">, </w:t>
      </w:r>
      <w:proofErr w:type="spellStart"/>
      <w:r>
        <w:rPr>
          <w:rFonts w:ascii="Arial" w:eastAsia="Arial" w:hAnsi="Arial" w:cs="Arial"/>
          <w:sz w:val="18"/>
          <w:szCs w:val="18"/>
          <w:lang w:val="en-US"/>
        </w:rPr>
        <w:t>Aktivierungsperformance</w:t>
      </w:r>
      <w:proofErr w:type="spellEnd"/>
      <w:r>
        <w:rPr>
          <w:rFonts w:ascii="Arial" w:eastAsia="Arial" w:hAnsi="Arial" w:cs="Arial"/>
          <w:sz w:val="18"/>
          <w:szCs w:val="18"/>
          <w:lang w:val="en-US"/>
        </w:rPr>
        <w:t xml:space="preserve">, </w:t>
      </w:r>
      <w:proofErr w:type="spellStart"/>
      <w:r>
        <w:rPr>
          <w:rFonts w:ascii="Arial" w:eastAsia="Arial" w:hAnsi="Arial" w:cs="Arial"/>
          <w:sz w:val="18"/>
          <w:szCs w:val="18"/>
          <w:lang w:val="en-US"/>
        </w:rPr>
        <w:t>Nele</w:t>
      </w:r>
      <w:proofErr w:type="spellEnd"/>
      <w:r>
        <w:rPr>
          <w:rFonts w:ascii="Arial" w:eastAsia="Arial" w:hAnsi="Arial" w:cs="Arial"/>
          <w:sz w:val="18"/>
          <w:szCs w:val="18"/>
          <w:lang w:val="en-US"/>
        </w:rPr>
        <w:t xml:space="preserve"> Ka, Oliver Haussmann, Fabian Feichter, </w:t>
      </w:r>
      <w:r w:rsidRPr="007D5490">
        <w:rPr>
          <w:rFonts w:ascii="Arial" w:eastAsia="Arial" w:hAnsi="Arial" w:cs="Arial"/>
          <w:sz w:val="18"/>
          <w:szCs w:val="18"/>
          <w:lang w:val="en-US"/>
        </w:rPr>
        <w:t xml:space="preserve">„in between water – </w:t>
      </w:r>
      <w:proofErr w:type="spellStart"/>
      <w:proofErr w:type="gram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7D5490">
        <w:rPr>
          <w:rFonts w:ascii="Arial" w:eastAsia="Arial" w:hAnsi="Arial" w:cs="Arial"/>
          <w:sz w:val="18"/>
          <w:szCs w:val="18"/>
          <w:lang w:val="en-US"/>
        </w:rPr>
        <w:t>“</w:t>
      </w:r>
      <w:proofErr w:type="gramEnd"/>
      <w:r>
        <w:rPr>
          <w:rFonts w:ascii="Arial" w:eastAsia="Arial" w:hAnsi="Arial" w:cs="Arial"/>
          <w:sz w:val="18"/>
          <w:szCs w:val="18"/>
          <w:lang w:val="en-US"/>
        </w:rPr>
        <w:t xml:space="preserve">, </w:t>
      </w:r>
      <w:r w:rsidRPr="00EA1502">
        <w:rPr>
          <w:rFonts w:ascii="Arial" w:eastAsia="Arial" w:hAnsi="Arial" w:cs="Arial"/>
          <w:noProof/>
          <w:sz w:val="19"/>
          <w:szCs w:val="19"/>
          <w:lang w:val="en-US"/>
        </w:rPr>
        <w:t>Deutscher Pavillon, Gwangju Biennale, 2024.</w:t>
      </w:r>
    </w:p>
    <w:p w14:paraId="01D66689" w14:textId="2FE8ABD9" w:rsidR="00EA1502" w:rsidRDefault="00EA1502" w:rsidP="001B1BB4">
      <w:pPr>
        <w:spacing w:line="276" w:lineRule="auto"/>
        <w:rPr>
          <w:rFonts w:ascii="Arial" w:eastAsia="Arial" w:hAnsi="Arial" w:cs="Arial"/>
          <w:sz w:val="18"/>
          <w:szCs w:val="18"/>
          <w:lang w:val="en-US"/>
        </w:rPr>
      </w:pPr>
    </w:p>
    <w:p w14:paraId="0C155E5B" w14:textId="2E366452" w:rsidR="00EA1502" w:rsidRPr="004D4544" w:rsidRDefault="00EA1502" w:rsidP="001B1BB4">
      <w:pPr>
        <w:spacing w:line="276" w:lineRule="auto"/>
        <w:rPr>
          <w:rFonts w:ascii="Arial" w:eastAsia="Arial" w:hAnsi="Arial" w:cs="Arial"/>
          <w:noProof/>
          <w:sz w:val="18"/>
          <w:szCs w:val="18"/>
          <w:lang w:val="en-US"/>
        </w:rPr>
      </w:pPr>
      <w:r>
        <w:rPr>
          <w:rFonts w:ascii="Arial" w:eastAsia="Arial" w:hAnsi="Arial" w:cs="Arial"/>
          <w:noProof/>
          <w:sz w:val="18"/>
          <w:szCs w:val="18"/>
          <w:lang w:val="en-US"/>
        </w:rPr>
        <w:lastRenderedPageBreak/>
        <w:drawing>
          <wp:inline distT="0" distB="0" distL="0" distR="0" wp14:anchorId="65C885F2" wp14:editId="5630C3B7">
            <wp:extent cx="1524000" cy="1014984"/>
            <wp:effectExtent l="0" t="0" r="0" b="0"/>
            <wp:docPr id="565584585" name="Grafik 565584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585" name="German Pavilion Performance Campfire Lagerfeuer (1)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18"/>
          <w:szCs w:val="18"/>
          <w:lang w:val="en-US"/>
        </w:rPr>
        <w:t xml:space="preserve">  </w:t>
      </w:r>
      <w:r>
        <w:rPr>
          <w:rFonts w:ascii="Arial" w:eastAsia="Arial" w:hAnsi="Arial" w:cs="Arial"/>
          <w:noProof/>
          <w:sz w:val="18"/>
          <w:szCs w:val="18"/>
          <w:lang w:val="en-US"/>
        </w:rPr>
        <w:drawing>
          <wp:inline distT="0" distB="0" distL="0" distR="0" wp14:anchorId="4F3DD323" wp14:editId="27D130BA">
            <wp:extent cx="1524000" cy="1014984"/>
            <wp:effectExtent l="0" t="0" r="0" b="0"/>
            <wp:docPr id="565584586" name="Grafik 565584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586" name="German Pavilion Performance Campfire Lagerfeuer (2)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18"/>
          <w:szCs w:val="18"/>
          <w:lang w:val="en-US"/>
        </w:rPr>
        <w:t xml:space="preserve">  </w:t>
      </w:r>
      <w:r>
        <w:rPr>
          <w:rFonts w:ascii="Arial" w:eastAsia="Arial" w:hAnsi="Arial" w:cs="Arial"/>
          <w:noProof/>
          <w:sz w:val="18"/>
          <w:szCs w:val="18"/>
          <w:lang w:val="en-US"/>
        </w:rPr>
        <w:drawing>
          <wp:inline distT="0" distB="0" distL="0" distR="0" wp14:anchorId="0275A8CE" wp14:editId="1F4722F8">
            <wp:extent cx="1524000" cy="1014984"/>
            <wp:effectExtent l="0" t="0" r="0" b="0"/>
            <wp:docPr id="565584587" name="Grafik 565584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587" name="German Pavilion Performance Campfire Lagerfeuer (3)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18"/>
          <w:szCs w:val="18"/>
          <w:lang w:val="en-US"/>
        </w:rPr>
        <w:t xml:space="preserve">  </w:t>
      </w:r>
      <w:r>
        <w:rPr>
          <w:rFonts w:ascii="Arial" w:eastAsia="Arial" w:hAnsi="Arial" w:cs="Arial"/>
          <w:noProof/>
          <w:sz w:val="18"/>
          <w:szCs w:val="18"/>
          <w:lang w:val="en-US"/>
        </w:rPr>
        <w:drawing>
          <wp:inline distT="0" distB="0" distL="0" distR="0" wp14:anchorId="51F8E4D4" wp14:editId="5BF29635">
            <wp:extent cx="1524000" cy="1014984"/>
            <wp:effectExtent l="0" t="0" r="0" b="0"/>
            <wp:docPr id="565584588" name="Grafik 565584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588" name="German Pavilion Performance Campfire Lagerfeuer (4)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F0E321" w14:textId="77777777" w:rsidR="001B1BB4" w:rsidRPr="001B1BB4" w:rsidRDefault="001B1BB4" w:rsidP="001E0892">
      <w:pPr>
        <w:spacing w:line="276" w:lineRule="auto"/>
        <w:rPr>
          <w:rFonts w:ascii="Arial" w:eastAsia="Arial" w:hAnsi="Arial" w:cs="Arial"/>
          <w:sz w:val="19"/>
          <w:szCs w:val="19"/>
          <w:lang w:val="en-US"/>
        </w:rPr>
      </w:pPr>
    </w:p>
    <w:p w14:paraId="5956310C" w14:textId="2C12FEF1" w:rsidR="00EA1502" w:rsidRPr="00EA1502" w:rsidRDefault="00EA1502" w:rsidP="00EA1502">
      <w:pPr>
        <w:spacing w:line="276" w:lineRule="auto"/>
        <w:rPr>
          <w:rFonts w:ascii="Arial" w:eastAsia="Arial" w:hAnsi="Arial" w:cs="Arial"/>
          <w:sz w:val="18"/>
          <w:szCs w:val="18"/>
        </w:rPr>
      </w:pPr>
      <w:proofErr w:type="spellStart"/>
      <w:proofErr w:type="gramStart"/>
      <w:r w:rsidRPr="00EA1502">
        <w:rPr>
          <w:rFonts w:ascii="Arial" w:eastAsia="Arial" w:hAnsi="Arial" w:cs="Arial"/>
          <w:i/>
          <w:sz w:val="18"/>
          <w:szCs w:val="18"/>
        </w:rPr>
        <w:t>Campfire</w:t>
      </w:r>
      <w:proofErr w:type="spellEnd"/>
      <w:r>
        <w:rPr>
          <w:rFonts w:ascii="Arial" w:eastAsia="Arial" w:hAnsi="Arial" w:cs="Arial"/>
          <w:i/>
          <w:sz w:val="18"/>
          <w:szCs w:val="18"/>
        </w:rPr>
        <w:t xml:space="preserve"> </w:t>
      </w:r>
      <w:r w:rsidRPr="00EA1502">
        <w:rPr>
          <w:rFonts w:ascii="Arial" w:eastAsia="Arial" w:hAnsi="Arial" w:cs="Arial"/>
          <w:i/>
          <w:sz w:val="18"/>
          <w:szCs w:val="18"/>
        </w:rPr>
        <w:t>,</w:t>
      </w:r>
      <w:r w:rsidRPr="00EA1502">
        <w:rPr>
          <w:rFonts w:ascii="Arial" w:eastAsia="Arial" w:hAnsi="Arial" w:cs="Arial"/>
          <w:sz w:val="18"/>
          <w:szCs w:val="18"/>
        </w:rPr>
        <w:t>Concert</w:t>
      </w:r>
      <w:proofErr w:type="gramEnd"/>
      <w:r w:rsidRPr="00EA1502">
        <w:rPr>
          <w:rFonts w:ascii="Arial" w:eastAsia="Arial" w:hAnsi="Arial" w:cs="Arial"/>
          <w:sz w:val="18"/>
          <w:szCs w:val="18"/>
        </w:rPr>
        <w:t>, Kunststo</w:t>
      </w:r>
      <w:r>
        <w:rPr>
          <w:rFonts w:ascii="Arial" w:eastAsia="Arial" w:hAnsi="Arial" w:cs="Arial"/>
          <w:sz w:val="18"/>
          <w:szCs w:val="18"/>
        </w:rPr>
        <w:t xml:space="preserve">ffwerkstatt </w:t>
      </w:r>
      <w:proofErr w:type="spellStart"/>
      <w:r>
        <w:rPr>
          <w:rFonts w:ascii="Arial" w:eastAsia="Arial" w:hAnsi="Arial" w:cs="Arial"/>
          <w:sz w:val="18"/>
          <w:szCs w:val="18"/>
        </w:rPr>
        <w:t>with</w:t>
      </w:r>
      <w:proofErr w:type="spellEnd"/>
      <w:r>
        <w:rPr>
          <w:rFonts w:ascii="Arial" w:eastAsia="Arial" w:hAnsi="Arial" w:cs="Arial"/>
          <w:sz w:val="18"/>
          <w:szCs w:val="18"/>
        </w:rPr>
        <w:t xml:space="preserve"> franz allein</w:t>
      </w:r>
      <w:r w:rsidR="00667060">
        <w:rPr>
          <w:rFonts w:ascii="Arial" w:eastAsia="Arial" w:hAnsi="Arial" w:cs="Arial"/>
          <w:sz w:val="18"/>
          <w:szCs w:val="18"/>
        </w:rPr>
        <w:t xml:space="preserve"> and </w:t>
      </w:r>
      <w:r w:rsidR="00667060" w:rsidRPr="00667060">
        <w:rPr>
          <w:rFonts w:ascii="Arial" w:eastAsia="Arial" w:hAnsi="Arial" w:cs="Arial"/>
          <w:sz w:val="18"/>
          <w:szCs w:val="18"/>
        </w:rPr>
        <w:t>Hwang Mi Young</w:t>
      </w:r>
      <w:r w:rsidRPr="00EA1502">
        <w:rPr>
          <w:rFonts w:ascii="Arial" w:eastAsia="Arial" w:hAnsi="Arial" w:cs="Arial"/>
          <w:sz w:val="18"/>
          <w:szCs w:val="18"/>
        </w:rPr>
        <w:t xml:space="preserve">, „in </w:t>
      </w:r>
      <w:proofErr w:type="spellStart"/>
      <w:r w:rsidRPr="00EA1502">
        <w:rPr>
          <w:rFonts w:ascii="Arial" w:eastAsia="Arial" w:hAnsi="Arial" w:cs="Arial"/>
          <w:sz w:val="18"/>
          <w:szCs w:val="18"/>
        </w:rPr>
        <w:t>between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 xml:space="preserve"> </w:t>
      </w:r>
      <w:proofErr w:type="spellStart"/>
      <w:r w:rsidRPr="00EA1502">
        <w:rPr>
          <w:rFonts w:ascii="Arial" w:eastAsia="Arial" w:hAnsi="Arial" w:cs="Arial"/>
          <w:sz w:val="18"/>
          <w:szCs w:val="18"/>
        </w:rPr>
        <w:t>water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 xml:space="preserve"> – </w:t>
      </w:r>
      <w:proofErr w:type="spell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 xml:space="preserve">“, German </w:t>
      </w:r>
      <w:proofErr w:type="spellStart"/>
      <w:r w:rsidRPr="00EA1502">
        <w:rPr>
          <w:rFonts w:ascii="Arial" w:eastAsia="Arial" w:hAnsi="Arial" w:cs="Arial"/>
          <w:sz w:val="18"/>
          <w:szCs w:val="18"/>
        </w:rPr>
        <w:t>Pavilion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 xml:space="preserve">, </w:t>
      </w:r>
      <w:proofErr w:type="spellStart"/>
      <w:r w:rsidRPr="00EA1502">
        <w:rPr>
          <w:rFonts w:ascii="Arial" w:eastAsia="Arial" w:hAnsi="Arial" w:cs="Arial"/>
          <w:sz w:val="18"/>
          <w:szCs w:val="18"/>
        </w:rPr>
        <w:t>Gwangju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 xml:space="preserve"> Biennale, 2024</w:t>
      </w:r>
    </w:p>
    <w:p w14:paraId="1BC82E65" w14:textId="7A6AAC78" w:rsidR="001B1BB4" w:rsidRDefault="00EA1502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r w:rsidRPr="00EA1502">
        <w:rPr>
          <w:rFonts w:ascii="Arial" w:eastAsia="Arial" w:hAnsi="Arial" w:cs="Arial"/>
          <w:i/>
          <w:sz w:val="18"/>
          <w:szCs w:val="18"/>
        </w:rPr>
        <w:t>La</w:t>
      </w:r>
      <w:r>
        <w:rPr>
          <w:rFonts w:ascii="Arial" w:eastAsia="Arial" w:hAnsi="Arial" w:cs="Arial"/>
          <w:i/>
          <w:sz w:val="18"/>
          <w:szCs w:val="18"/>
        </w:rPr>
        <w:t>gerfeuer,</w:t>
      </w:r>
      <w:r>
        <w:rPr>
          <w:rFonts w:ascii="Arial" w:eastAsia="Arial" w:hAnsi="Arial" w:cs="Arial"/>
          <w:sz w:val="18"/>
          <w:szCs w:val="18"/>
        </w:rPr>
        <w:t xml:space="preserve"> Konzert, Kunststoffwerkstatt mit franz allein</w:t>
      </w:r>
      <w:r w:rsidR="00667060">
        <w:rPr>
          <w:rFonts w:ascii="Arial" w:eastAsia="Arial" w:hAnsi="Arial" w:cs="Arial"/>
          <w:sz w:val="18"/>
          <w:szCs w:val="18"/>
        </w:rPr>
        <w:t xml:space="preserve"> und </w:t>
      </w:r>
      <w:r w:rsidR="00667060" w:rsidRPr="00667060">
        <w:rPr>
          <w:rFonts w:ascii="Arial" w:eastAsia="Arial" w:hAnsi="Arial" w:cs="Arial"/>
          <w:sz w:val="18"/>
          <w:szCs w:val="18"/>
        </w:rPr>
        <w:t>Hwang Mi Young</w:t>
      </w:r>
      <w:r w:rsidRPr="00EA1502">
        <w:rPr>
          <w:rFonts w:ascii="Arial" w:eastAsia="Arial" w:hAnsi="Arial" w:cs="Arial"/>
          <w:sz w:val="18"/>
          <w:szCs w:val="18"/>
        </w:rPr>
        <w:t xml:space="preserve">, „in </w:t>
      </w:r>
      <w:proofErr w:type="spellStart"/>
      <w:r w:rsidRPr="00EA1502">
        <w:rPr>
          <w:rFonts w:ascii="Arial" w:eastAsia="Arial" w:hAnsi="Arial" w:cs="Arial"/>
          <w:sz w:val="18"/>
          <w:szCs w:val="18"/>
        </w:rPr>
        <w:t>between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 xml:space="preserve"> </w:t>
      </w:r>
      <w:proofErr w:type="spellStart"/>
      <w:r w:rsidRPr="00EA1502">
        <w:rPr>
          <w:rFonts w:ascii="Arial" w:eastAsia="Arial" w:hAnsi="Arial" w:cs="Arial"/>
          <w:sz w:val="18"/>
          <w:szCs w:val="18"/>
        </w:rPr>
        <w:t>water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 xml:space="preserve"> – </w:t>
      </w:r>
      <w:proofErr w:type="spell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 xml:space="preserve">“, </w:t>
      </w:r>
      <w:r>
        <w:rPr>
          <w:rFonts w:ascii="Arial" w:eastAsia="Arial" w:hAnsi="Arial" w:cs="Arial"/>
          <w:noProof/>
          <w:sz w:val="19"/>
          <w:szCs w:val="19"/>
        </w:rPr>
        <w:t>Deutscher Pavillon, Gwangju Biennale, 2024.</w:t>
      </w:r>
    </w:p>
    <w:p w14:paraId="57BF9F40" w14:textId="6D4D2BFF" w:rsidR="00EA1502" w:rsidRDefault="00EA1502" w:rsidP="001E0892">
      <w:pPr>
        <w:spacing w:line="276" w:lineRule="auto"/>
        <w:rPr>
          <w:rFonts w:ascii="Arial" w:eastAsia="Arial" w:hAnsi="Arial" w:cs="Arial"/>
          <w:sz w:val="19"/>
          <w:szCs w:val="19"/>
        </w:rPr>
      </w:pPr>
    </w:p>
    <w:p w14:paraId="449DB5FF" w14:textId="77777777" w:rsidR="00EA1502" w:rsidRPr="00EA1502" w:rsidRDefault="00EA1502" w:rsidP="001E0892">
      <w:pPr>
        <w:spacing w:line="276" w:lineRule="auto"/>
        <w:rPr>
          <w:rFonts w:ascii="Arial" w:eastAsia="Arial" w:hAnsi="Arial" w:cs="Arial"/>
          <w:sz w:val="19"/>
          <w:szCs w:val="19"/>
        </w:rPr>
      </w:pPr>
    </w:p>
    <w:p w14:paraId="33630E8E" w14:textId="77777777" w:rsidR="00EA1502" w:rsidRDefault="00EA1502" w:rsidP="001E0892">
      <w:pPr>
        <w:spacing w:line="276" w:lineRule="auto"/>
        <w:rPr>
          <w:rFonts w:ascii="Arial" w:eastAsia="Arial" w:hAnsi="Arial" w:cs="Arial"/>
          <w:sz w:val="19"/>
          <w:szCs w:val="19"/>
        </w:rPr>
      </w:pPr>
    </w:p>
    <w:p w14:paraId="5F3C7412" w14:textId="32C1F7AE" w:rsidR="00EA1502" w:rsidRDefault="00EA1502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446484E0" wp14:editId="75688EEC">
            <wp:extent cx="1524000" cy="1014984"/>
            <wp:effectExtent l="0" t="0" r="0" b="0"/>
            <wp:docPr id="565584589" name="Grafik 565584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589" name="German Pavilion Installation View Ausstellungsansicht (1)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19"/>
          <w:szCs w:val="19"/>
        </w:rPr>
        <w:t xml:space="preserve">  </w:t>
      </w: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1EC1392F" wp14:editId="473FF476">
            <wp:extent cx="1524000" cy="1014984"/>
            <wp:effectExtent l="0" t="0" r="0" b="0"/>
            <wp:docPr id="565584590" name="Grafik 565584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590" name="German Pavilion Installation View Ausstellungsansicht (2)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19"/>
          <w:szCs w:val="19"/>
        </w:rPr>
        <w:t xml:space="preserve">  </w:t>
      </w: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5647A115" wp14:editId="14FB786D">
            <wp:extent cx="1524000" cy="1014984"/>
            <wp:effectExtent l="0" t="0" r="0" b="0"/>
            <wp:docPr id="565584601" name="Grafik 565584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601" name="German Pavilion Installation View Ausstellungsansicht (10)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65E57F" w14:textId="1D1FE6C1" w:rsidR="00EA1502" w:rsidRPr="00EA1502" w:rsidRDefault="00EA1502" w:rsidP="00EA1502">
      <w:pPr>
        <w:spacing w:line="276" w:lineRule="auto"/>
        <w:rPr>
          <w:rFonts w:ascii="Arial" w:eastAsia="Arial" w:hAnsi="Arial" w:cs="Arial"/>
          <w:sz w:val="19"/>
          <w:szCs w:val="19"/>
          <w:lang w:val="en-US"/>
        </w:rPr>
      </w:pPr>
      <w:r w:rsidRPr="00EA1502">
        <w:rPr>
          <w:rFonts w:ascii="Arial" w:eastAsia="Arial" w:hAnsi="Arial" w:cs="Arial"/>
          <w:sz w:val="19"/>
          <w:szCs w:val="19"/>
          <w:lang w:val="en-US"/>
        </w:rPr>
        <w:t>Wooden Hut, „</w:t>
      </w:r>
      <w:proofErr w:type="spellStart"/>
      <w:proofErr w:type="gramStart"/>
      <w:r w:rsidRPr="00EA1502">
        <w:rPr>
          <w:rFonts w:ascii="Arial" w:eastAsia="Arial" w:hAnsi="Arial" w:cs="Arial"/>
          <w:sz w:val="19"/>
          <w:szCs w:val="19"/>
          <w:lang w:val="en-US"/>
        </w:rPr>
        <w:t>Stöa</w:t>
      </w:r>
      <w:proofErr w:type="spellEnd"/>
      <w:r w:rsidRPr="00EA1502">
        <w:rPr>
          <w:rFonts w:ascii="Arial" w:eastAsia="Arial" w:hAnsi="Arial" w:cs="Arial"/>
          <w:sz w:val="19"/>
          <w:szCs w:val="19"/>
          <w:lang w:val="en-US"/>
        </w:rPr>
        <w:t>“</w:t>
      </w:r>
      <w:proofErr w:type="gramEnd"/>
      <w:r w:rsidRPr="00EA1502">
        <w:rPr>
          <w:rFonts w:ascii="Arial" w:eastAsia="Arial" w:hAnsi="Arial" w:cs="Arial"/>
          <w:sz w:val="19"/>
          <w:szCs w:val="19"/>
          <w:lang w:val="en-US"/>
        </w:rPr>
        <w:t xml:space="preserve">, </w:t>
      </w:r>
      <w:proofErr w:type="spellStart"/>
      <w:r w:rsidRPr="00EA1502">
        <w:rPr>
          <w:rFonts w:ascii="Arial" w:eastAsia="Arial" w:hAnsi="Arial" w:cs="Arial"/>
          <w:sz w:val="19"/>
          <w:szCs w:val="19"/>
          <w:lang w:val="en-US"/>
        </w:rPr>
        <w:t>Longega</w:t>
      </w:r>
      <w:proofErr w:type="spellEnd"/>
      <w:r w:rsidRPr="00EA1502">
        <w:rPr>
          <w:rFonts w:ascii="Arial" w:eastAsia="Arial" w:hAnsi="Arial" w:cs="Arial"/>
          <w:sz w:val="19"/>
          <w:szCs w:val="19"/>
          <w:lang w:val="en-US"/>
        </w:rPr>
        <w:t xml:space="preserve"> Project, </w:t>
      </w:r>
      <w:r w:rsidRPr="00EA1502">
        <w:rPr>
          <w:rFonts w:ascii="Arial" w:eastAsia="Arial" w:hAnsi="Arial" w:cs="Arial"/>
          <w:sz w:val="18"/>
          <w:szCs w:val="18"/>
          <w:lang w:val="en-US"/>
        </w:rPr>
        <w:t xml:space="preserve">„in between water – </w:t>
      </w:r>
      <w:proofErr w:type="spell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EA1502">
        <w:rPr>
          <w:rFonts w:ascii="Arial" w:eastAsia="Arial" w:hAnsi="Arial" w:cs="Arial"/>
          <w:sz w:val="18"/>
          <w:szCs w:val="18"/>
          <w:lang w:val="en-US"/>
        </w:rPr>
        <w:t>“, installation view</w:t>
      </w:r>
      <w:r>
        <w:rPr>
          <w:rFonts w:ascii="Arial" w:eastAsia="Arial" w:hAnsi="Arial" w:cs="Arial"/>
          <w:sz w:val="18"/>
          <w:szCs w:val="18"/>
          <w:lang w:val="en-US"/>
        </w:rPr>
        <w:t xml:space="preserve">, </w:t>
      </w:r>
      <w:r w:rsidRPr="00EA1502">
        <w:rPr>
          <w:rFonts w:ascii="Arial" w:eastAsia="Arial" w:hAnsi="Arial" w:cs="Arial"/>
          <w:sz w:val="18"/>
          <w:szCs w:val="18"/>
          <w:lang w:val="en-US"/>
        </w:rPr>
        <w:t xml:space="preserve">German Pavilion, Gwangju Biennale, 2024. </w:t>
      </w:r>
    </w:p>
    <w:p w14:paraId="493A8750" w14:textId="12E67DE8" w:rsidR="00EA1502" w:rsidRDefault="00EA1502" w:rsidP="00EA150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r w:rsidRPr="00EA1502">
        <w:rPr>
          <w:rFonts w:ascii="Arial" w:eastAsia="Arial" w:hAnsi="Arial" w:cs="Arial"/>
          <w:sz w:val="19"/>
          <w:szCs w:val="19"/>
        </w:rPr>
        <w:t>Hütte, „</w:t>
      </w:r>
      <w:proofErr w:type="spellStart"/>
      <w:r w:rsidRPr="00EA1502">
        <w:rPr>
          <w:rFonts w:ascii="Arial" w:eastAsia="Arial" w:hAnsi="Arial" w:cs="Arial"/>
          <w:sz w:val="19"/>
          <w:szCs w:val="19"/>
        </w:rPr>
        <w:t>Stöa</w:t>
      </w:r>
      <w:proofErr w:type="spellEnd"/>
      <w:r w:rsidRPr="00EA1502">
        <w:rPr>
          <w:rFonts w:ascii="Arial" w:eastAsia="Arial" w:hAnsi="Arial" w:cs="Arial"/>
          <w:sz w:val="19"/>
          <w:szCs w:val="19"/>
        </w:rPr>
        <w:t xml:space="preserve">“, </w:t>
      </w:r>
      <w:proofErr w:type="spellStart"/>
      <w:r w:rsidRPr="00EA1502">
        <w:rPr>
          <w:rFonts w:ascii="Arial" w:eastAsia="Arial" w:hAnsi="Arial" w:cs="Arial"/>
          <w:sz w:val="19"/>
          <w:szCs w:val="19"/>
        </w:rPr>
        <w:t>Longega</w:t>
      </w:r>
      <w:proofErr w:type="spellEnd"/>
      <w:r w:rsidRPr="00EA1502">
        <w:rPr>
          <w:rFonts w:ascii="Arial" w:eastAsia="Arial" w:hAnsi="Arial" w:cs="Arial"/>
          <w:sz w:val="19"/>
          <w:szCs w:val="19"/>
        </w:rPr>
        <w:t xml:space="preserve"> Project, </w:t>
      </w:r>
      <w:r w:rsidRPr="00EA1502">
        <w:rPr>
          <w:rFonts w:ascii="Arial" w:eastAsia="Arial" w:hAnsi="Arial" w:cs="Arial"/>
          <w:sz w:val="18"/>
          <w:szCs w:val="18"/>
        </w:rPr>
        <w:t xml:space="preserve">„in </w:t>
      </w:r>
      <w:proofErr w:type="spellStart"/>
      <w:r w:rsidRPr="00EA1502">
        <w:rPr>
          <w:rFonts w:ascii="Arial" w:eastAsia="Arial" w:hAnsi="Arial" w:cs="Arial"/>
          <w:sz w:val="18"/>
          <w:szCs w:val="18"/>
        </w:rPr>
        <w:t>between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 xml:space="preserve"> </w:t>
      </w:r>
      <w:proofErr w:type="spellStart"/>
      <w:r w:rsidRPr="00EA1502">
        <w:rPr>
          <w:rFonts w:ascii="Arial" w:eastAsia="Arial" w:hAnsi="Arial" w:cs="Arial"/>
          <w:sz w:val="18"/>
          <w:szCs w:val="18"/>
        </w:rPr>
        <w:t>water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 xml:space="preserve"> – </w:t>
      </w:r>
      <w:proofErr w:type="spell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>“,</w:t>
      </w:r>
      <w:r>
        <w:rPr>
          <w:rFonts w:ascii="Arial" w:eastAsia="Arial" w:hAnsi="Arial" w:cs="Arial"/>
          <w:sz w:val="18"/>
          <w:szCs w:val="18"/>
        </w:rPr>
        <w:t xml:space="preserve"> Installationsansicht,</w:t>
      </w:r>
      <w:r w:rsidRPr="00EA1502">
        <w:rPr>
          <w:rFonts w:ascii="Arial" w:eastAsia="Arial" w:hAnsi="Arial" w:cs="Arial"/>
          <w:sz w:val="18"/>
          <w:szCs w:val="18"/>
        </w:rPr>
        <w:t xml:space="preserve"> Deutscher Pavillon, </w:t>
      </w:r>
      <w:proofErr w:type="spellStart"/>
      <w:r w:rsidRPr="00EA1502">
        <w:rPr>
          <w:rFonts w:ascii="Arial" w:eastAsia="Arial" w:hAnsi="Arial" w:cs="Arial"/>
          <w:sz w:val="18"/>
          <w:szCs w:val="18"/>
        </w:rPr>
        <w:t>Gwangju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 xml:space="preserve"> Biennale, 2024.</w:t>
      </w:r>
    </w:p>
    <w:p w14:paraId="32342FF4" w14:textId="77777777" w:rsidR="00EA1502" w:rsidRDefault="00EA1502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</w:p>
    <w:p w14:paraId="55803D96" w14:textId="77777777" w:rsidR="00EA1502" w:rsidRDefault="00EA1502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</w:p>
    <w:p w14:paraId="4B19C6BC" w14:textId="3E07FB68" w:rsidR="00EA1502" w:rsidRDefault="00EA1502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24B69640" wp14:editId="7B922F1A">
            <wp:extent cx="1524000" cy="1014984"/>
            <wp:effectExtent l="0" t="0" r="0" b="0"/>
            <wp:docPr id="565584591" name="Grafik 565584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591" name="German Pavilion Installation View Ausstellungsansicht (3)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19"/>
          <w:szCs w:val="19"/>
        </w:rPr>
        <w:t xml:space="preserve">  </w:t>
      </w:r>
    </w:p>
    <w:p w14:paraId="551BEB68" w14:textId="7A2AC3C3" w:rsidR="00EA1502" w:rsidRPr="00EA1502" w:rsidRDefault="00EA1502" w:rsidP="00EA1502">
      <w:pPr>
        <w:spacing w:line="276" w:lineRule="auto"/>
        <w:rPr>
          <w:rFonts w:ascii="Arial" w:eastAsia="Arial" w:hAnsi="Arial" w:cs="Arial"/>
          <w:sz w:val="19"/>
          <w:szCs w:val="19"/>
          <w:lang w:val="en-US"/>
        </w:rPr>
      </w:pPr>
      <w:r w:rsidRPr="00EA1502">
        <w:rPr>
          <w:rFonts w:ascii="Arial" w:eastAsia="Arial" w:hAnsi="Arial" w:cs="Arial"/>
          <w:i/>
          <w:sz w:val="19"/>
          <w:szCs w:val="19"/>
          <w:lang w:val="en-US"/>
        </w:rPr>
        <w:t>Campfire,</w:t>
      </w:r>
      <w:r w:rsidRPr="00EA1502">
        <w:rPr>
          <w:rFonts w:ascii="Arial" w:eastAsia="Arial" w:hAnsi="Arial" w:cs="Arial"/>
          <w:sz w:val="19"/>
          <w:szCs w:val="19"/>
          <w:lang w:val="en-US"/>
        </w:rPr>
        <w:t xml:space="preserve"> </w:t>
      </w:r>
      <w:r>
        <w:rPr>
          <w:rFonts w:ascii="Arial" w:eastAsia="Arial" w:hAnsi="Arial" w:cs="Arial"/>
          <w:sz w:val="19"/>
          <w:szCs w:val="19"/>
          <w:lang w:val="en-US"/>
        </w:rPr>
        <w:t xml:space="preserve">Claudio Matthias </w:t>
      </w:r>
      <w:proofErr w:type="spellStart"/>
      <w:r>
        <w:rPr>
          <w:rFonts w:ascii="Arial" w:eastAsia="Arial" w:hAnsi="Arial" w:cs="Arial"/>
          <w:sz w:val="19"/>
          <w:szCs w:val="19"/>
          <w:lang w:val="en-US"/>
        </w:rPr>
        <w:t>Bertolini</w:t>
      </w:r>
      <w:proofErr w:type="spellEnd"/>
      <w:r w:rsidRPr="00EA1502">
        <w:rPr>
          <w:rFonts w:ascii="Arial" w:eastAsia="Arial" w:hAnsi="Arial" w:cs="Arial"/>
          <w:sz w:val="19"/>
          <w:szCs w:val="19"/>
          <w:lang w:val="en-US"/>
        </w:rPr>
        <w:t xml:space="preserve">, </w:t>
      </w:r>
      <w:r w:rsidRPr="00EA1502">
        <w:rPr>
          <w:rFonts w:ascii="Arial" w:eastAsia="Arial" w:hAnsi="Arial" w:cs="Arial"/>
          <w:sz w:val="18"/>
          <w:szCs w:val="18"/>
          <w:lang w:val="en-US"/>
        </w:rPr>
        <w:t xml:space="preserve">„in between water – </w:t>
      </w:r>
      <w:proofErr w:type="spellStart"/>
      <w:proofErr w:type="gram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EA1502">
        <w:rPr>
          <w:rFonts w:ascii="Arial" w:eastAsia="Arial" w:hAnsi="Arial" w:cs="Arial"/>
          <w:sz w:val="18"/>
          <w:szCs w:val="18"/>
          <w:lang w:val="en-US"/>
        </w:rPr>
        <w:t>“</w:t>
      </w:r>
      <w:proofErr w:type="gramEnd"/>
      <w:r w:rsidRPr="00EA1502">
        <w:rPr>
          <w:rFonts w:ascii="Arial" w:eastAsia="Arial" w:hAnsi="Arial" w:cs="Arial"/>
          <w:sz w:val="18"/>
          <w:szCs w:val="18"/>
          <w:lang w:val="en-US"/>
        </w:rPr>
        <w:t>, installation view</w:t>
      </w:r>
      <w:r>
        <w:rPr>
          <w:rFonts w:ascii="Arial" w:eastAsia="Arial" w:hAnsi="Arial" w:cs="Arial"/>
          <w:sz w:val="18"/>
          <w:szCs w:val="18"/>
          <w:lang w:val="en-US"/>
        </w:rPr>
        <w:t xml:space="preserve">, </w:t>
      </w:r>
      <w:r w:rsidRPr="00EA1502">
        <w:rPr>
          <w:rFonts w:ascii="Arial" w:eastAsia="Arial" w:hAnsi="Arial" w:cs="Arial"/>
          <w:sz w:val="18"/>
          <w:szCs w:val="18"/>
          <w:lang w:val="en-US"/>
        </w:rPr>
        <w:t xml:space="preserve">German Pavilion, Gwangju Biennale, 2024. </w:t>
      </w:r>
    </w:p>
    <w:p w14:paraId="2B22E134" w14:textId="42F20045" w:rsidR="00EA1502" w:rsidRDefault="00EA1502" w:rsidP="00EA150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r w:rsidRPr="00EA1502">
        <w:rPr>
          <w:rFonts w:ascii="Arial" w:eastAsia="Arial" w:hAnsi="Arial" w:cs="Arial"/>
          <w:i/>
          <w:sz w:val="19"/>
          <w:szCs w:val="19"/>
        </w:rPr>
        <w:t>Lagerfeuer,</w:t>
      </w:r>
      <w:r w:rsidRPr="00EA1502">
        <w:rPr>
          <w:rFonts w:ascii="Arial" w:eastAsia="Arial" w:hAnsi="Arial" w:cs="Arial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Claudio Matthias </w:t>
      </w:r>
      <w:proofErr w:type="spellStart"/>
      <w:r>
        <w:rPr>
          <w:rFonts w:ascii="Arial" w:eastAsia="Arial" w:hAnsi="Arial" w:cs="Arial"/>
          <w:sz w:val="19"/>
          <w:szCs w:val="19"/>
        </w:rPr>
        <w:t>Bertolini</w:t>
      </w:r>
      <w:proofErr w:type="spellEnd"/>
      <w:r w:rsidRPr="00EA1502">
        <w:rPr>
          <w:rFonts w:ascii="Arial" w:eastAsia="Arial" w:hAnsi="Arial" w:cs="Arial"/>
          <w:sz w:val="19"/>
          <w:szCs w:val="19"/>
        </w:rPr>
        <w:t xml:space="preserve">, </w:t>
      </w:r>
      <w:r w:rsidRPr="00EA1502">
        <w:rPr>
          <w:rFonts w:ascii="Arial" w:eastAsia="Arial" w:hAnsi="Arial" w:cs="Arial"/>
          <w:sz w:val="18"/>
          <w:szCs w:val="18"/>
        </w:rPr>
        <w:t xml:space="preserve">„in </w:t>
      </w:r>
      <w:proofErr w:type="spellStart"/>
      <w:r w:rsidRPr="00EA1502">
        <w:rPr>
          <w:rFonts w:ascii="Arial" w:eastAsia="Arial" w:hAnsi="Arial" w:cs="Arial"/>
          <w:sz w:val="18"/>
          <w:szCs w:val="18"/>
        </w:rPr>
        <w:t>between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 xml:space="preserve"> </w:t>
      </w:r>
      <w:proofErr w:type="spellStart"/>
      <w:r w:rsidRPr="00EA1502">
        <w:rPr>
          <w:rFonts w:ascii="Arial" w:eastAsia="Arial" w:hAnsi="Arial" w:cs="Arial"/>
          <w:sz w:val="18"/>
          <w:szCs w:val="18"/>
        </w:rPr>
        <w:t>water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 xml:space="preserve"> – </w:t>
      </w:r>
      <w:proofErr w:type="spell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>“,</w:t>
      </w:r>
      <w:r>
        <w:rPr>
          <w:rFonts w:ascii="Arial" w:eastAsia="Arial" w:hAnsi="Arial" w:cs="Arial"/>
          <w:sz w:val="18"/>
          <w:szCs w:val="18"/>
        </w:rPr>
        <w:t xml:space="preserve"> Installationsansicht,</w:t>
      </w:r>
      <w:r w:rsidRPr="00EA1502">
        <w:rPr>
          <w:rFonts w:ascii="Arial" w:eastAsia="Arial" w:hAnsi="Arial" w:cs="Arial"/>
          <w:sz w:val="18"/>
          <w:szCs w:val="18"/>
        </w:rPr>
        <w:t xml:space="preserve"> Deutscher Pavillon, </w:t>
      </w:r>
      <w:proofErr w:type="spellStart"/>
      <w:r w:rsidRPr="00EA1502">
        <w:rPr>
          <w:rFonts w:ascii="Arial" w:eastAsia="Arial" w:hAnsi="Arial" w:cs="Arial"/>
          <w:sz w:val="18"/>
          <w:szCs w:val="18"/>
        </w:rPr>
        <w:t>Gwangju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 xml:space="preserve"> Biennale, 2024.</w:t>
      </w:r>
    </w:p>
    <w:p w14:paraId="534491CF" w14:textId="77777777" w:rsidR="00EA1502" w:rsidRDefault="00EA1502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</w:p>
    <w:p w14:paraId="4910EB55" w14:textId="77777777" w:rsidR="00EA1502" w:rsidRDefault="00EA1502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</w:p>
    <w:p w14:paraId="6CDB88FF" w14:textId="59013AB8" w:rsidR="00EA1502" w:rsidRDefault="00EA1502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25798C9A" wp14:editId="3225E94A">
            <wp:extent cx="1524000" cy="1014984"/>
            <wp:effectExtent l="0" t="0" r="0" b="0"/>
            <wp:docPr id="565584592" name="Grafik 565584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592" name="German Pavilion Installation View Ausstellungsansicht (4)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7AE871" w14:textId="612F49D8" w:rsidR="00EA1502" w:rsidRPr="001A7C60" w:rsidRDefault="00EA1502" w:rsidP="00EA1502">
      <w:pPr>
        <w:spacing w:line="276" w:lineRule="auto"/>
        <w:rPr>
          <w:rFonts w:ascii="Arial" w:eastAsia="Arial" w:hAnsi="Arial" w:cs="Arial"/>
          <w:sz w:val="19"/>
          <w:szCs w:val="19"/>
        </w:rPr>
      </w:pPr>
      <w:proofErr w:type="spellStart"/>
      <w:r w:rsidRPr="001A7C60">
        <w:rPr>
          <w:rFonts w:ascii="Arial" w:eastAsia="Arial" w:hAnsi="Arial" w:cs="Arial"/>
          <w:i/>
          <w:sz w:val="19"/>
          <w:szCs w:val="19"/>
        </w:rPr>
        <w:t>Edaphones</w:t>
      </w:r>
      <w:proofErr w:type="spellEnd"/>
      <w:r w:rsidRPr="001A7C60">
        <w:rPr>
          <w:rFonts w:ascii="Arial" w:eastAsia="Arial" w:hAnsi="Arial" w:cs="Arial"/>
          <w:i/>
          <w:sz w:val="19"/>
          <w:szCs w:val="19"/>
        </w:rPr>
        <w:t>,</w:t>
      </w:r>
      <w:r w:rsidRPr="001A7C60">
        <w:rPr>
          <w:rFonts w:ascii="Arial" w:eastAsia="Arial" w:hAnsi="Arial" w:cs="Arial"/>
          <w:sz w:val="19"/>
          <w:szCs w:val="19"/>
        </w:rPr>
        <w:t xml:space="preserve"> </w:t>
      </w:r>
      <w:r w:rsidR="001A7C60" w:rsidRPr="001A7C60">
        <w:rPr>
          <w:rFonts w:ascii="Arial" w:eastAsia="Arial" w:hAnsi="Arial" w:cs="Arial"/>
          <w:sz w:val="19"/>
          <w:szCs w:val="19"/>
        </w:rPr>
        <w:t>Nele Ka, Oliver Haussmann</w:t>
      </w:r>
      <w:r w:rsidRPr="001A7C60">
        <w:rPr>
          <w:rFonts w:ascii="Arial" w:eastAsia="Arial" w:hAnsi="Arial" w:cs="Arial"/>
          <w:sz w:val="19"/>
          <w:szCs w:val="19"/>
        </w:rPr>
        <w:t xml:space="preserve">, </w:t>
      </w:r>
      <w:r w:rsidRPr="001A7C60">
        <w:rPr>
          <w:rFonts w:ascii="Arial" w:eastAsia="Arial" w:hAnsi="Arial" w:cs="Arial"/>
          <w:sz w:val="18"/>
          <w:szCs w:val="18"/>
        </w:rPr>
        <w:t xml:space="preserve">„in </w:t>
      </w:r>
      <w:proofErr w:type="spellStart"/>
      <w:r w:rsidRPr="001A7C60">
        <w:rPr>
          <w:rFonts w:ascii="Arial" w:eastAsia="Arial" w:hAnsi="Arial" w:cs="Arial"/>
          <w:sz w:val="18"/>
          <w:szCs w:val="18"/>
        </w:rPr>
        <w:t>between</w:t>
      </w:r>
      <w:proofErr w:type="spellEnd"/>
      <w:r w:rsidRPr="001A7C60">
        <w:rPr>
          <w:rFonts w:ascii="Arial" w:eastAsia="Arial" w:hAnsi="Arial" w:cs="Arial"/>
          <w:sz w:val="18"/>
          <w:szCs w:val="18"/>
        </w:rPr>
        <w:t xml:space="preserve"> </w:t>
      </w:r>
      <w:proofErr w:type="spellStart"/>
      <w:r w:rsidRPr="001A7C60">
        <w:rPr>
          <w:rFonts w:ascii="Arial" w:eastAsia="Arial" w:hAnsi="Arial" w:cs="Arial"/>
          <w:sz w:val="18"/>
          <w:szCs w:val="18"/>
        </w:rPr>
        <w:t>water</w:t>
      </w:r>
      <w:proofErr w:type="spellEnd"/>
      <w:r w:rsidRPr="001A7C60">
        <w:rPr>
          <w:rFonts w:ascii="Arial" w:eastAsia="Arial" w:hAnsi="Arial" w:cs="Arial"/>
          <w:sz w:val="18"/>
          <w:szCs w:val="18"/>
        </w:rPr>
        <w:t xml:space="preserve"> – </w:t>
      </w:r>
      <w:proofErr w:type="spell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1A7C60">
        <w:rPr>
          <w:rFonts w:ascii="Arial" w:eastAsia="Arial" w:hAnsi="Arial" w:cs="Arial"/>
          <w:sz w:val="18"/>
          <w:szCs w:val="18"/>
        </w:rPr>
        <w:t xml:space="preserve">“, </w:t>
      </w:r>
      <w:proofErr w:type="spellStart"/>
      <w:r w:rsidRPr="001A7C60">
        <w:rPr>
          <w:rFonts w:ascii="Arial" w:eastAsia="Arial" w:hAnsi="Arial" w:cs="Arial"/>
          <w:sz w:val="18"/>
          <w:szCs w:val="18"/>
        </w:rPr>
        <w:t>installation</w:t>
      </w:r>
      <w:proofErr w:type="spellEnd"/>
      <w:r w:rsidRPr="001A7C60">
        <w:rPr>
          <w:rFonts w:ascii="Arial" w:eastAsia="Arial" w:hAnsi="Arial" w:cs="Arial"/>
          <w:sz w:val="18"/>
          <w:szCs w:val="18"/>
        </w:rPr>
        <w:t xml:space="preserve"> </w:t>
      </w:r>
      <w:proofErr w:type="spellStart"/>
      <w:r w:rsidRPr="001A7C60">
        <w:rPr>
          <w:rFonts w:ascii="Arial" w:eastAsia="Arial" w:hAnsi="Arial" w:cs="Arial"/>
          <w:sz w:val="18"/>
          <w:szCs w:val="18"/>
        </w:rPr>
        <w:t>view</w:t>
      </w:r>
      <w:proofErr w:type="spellEnd"/>
      <w:r w:rsidRPr="001A7C60">
        <w:rPr>
          <w:rFonts w:ascii="Arial" w:eastAsia="Arial" w:hAnsi="Arial" w:cs="Arial"/>
          <w:sz w:val="18"/>
          <w:szCs w:val="18"/>
        </w:rPr>
        <w:t xml:space="preserve">, German </w:t>
      </w:r>
      <w:proofErr w:type="spellStart"/>
      <w:r w:rsidRPr="001A7C60">
        <w:rPr>
          <w:rFonts w:ascii="Arial" w:eastAsia="Arial" w:hAnsi="Arial" w:cs="Arial"/>
          <w:sz w:val="18"/>
          <w:szCs w:val="18"/>
        </w:rPr>
        <w:t>Pavilion</w:t>
      </w:r>
      <w:proofErr w:type="spellEnd"/>
      <w:r w:rsidRPr="001A7C60">
        <w:rPr>
          <w:rFonts w:ascii="Arial" w:eastAsia="Arial" w:hAnsi="Arial" w:cs="Arial"/>
          <w:sz w:val="18"/>
          <w:szCs w:val="18"/>
        </w:rPr>
        <w:t xml:space="preserve">, </w:t>
      </w:r>
      <w:proofErr w:type="spellStart"/>
      <w:r w:rsidRPr="001A7C60">
        <w:rPr>
          <w:rFonts w:ascii="Arial" w:eastAsia="Arial" w:hAnsi="Arial" w:cs="Arial"/>
          <w:sz w:val="18"/>
          <w:szCs w:val="18"/>
        </w:rPr>
        <w:t>Gwangju</w:t>
      </w:r>
      <w:proofErr w:type="spellEnd"/>
      <w:r w:rsidRPr="001A7C60">
        <w:rPr>
          <w:rFonts w:ascii="Arial" w:eastAsia="Arial" w:hAnsi="Arial" w:cs="Arial"/>
          <w:sz w:val="18"/>
          <w:szCs w:val="18"/>
        </w:rPr>
        <w:t xml:space="preserve"> Biennale, 2024. </w:t>
      </w:r>
    </w:p>
    <w:p w14:paraId="7733F52A" w14:textId="60D2D0CB" w:rsidR="00EA1502" w:rsidRDefault="001A7C60" w:rsidP="00EA150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proofErr w:type="spellStart"/>
      <w:r>
        <w:rPr>
          <w:rFonts w:ascii="Arial" w:eastAsia="Arial" w:hAnsi="Arial" w:cs="Arial"/>
          <w:i/>
          <w:sz w:val="19"/>
          <w:szCs w:val="19"/>
        </w:rPr>
        <w:t>Edaphones</w:t>
      </w:r>
      <w:proofErr w:type="spellEnd"/>
      <w:r w:rsidR="00EA1502" w:rsidRPr="00EA1502">
        <w:rPr>
          <w:rFonts w:ascii="Arial" w:eastAsia="Arial" w:hAnsi="Arial" w:cs="Arial"/>
          <w:i/>
          <w:sz w:val="19"/>
          <w:szCs w:val="19"/>
        </w:rPr>
        <w:t>,</w:t>
      </w:r>
      <w:r w:rsidR="00EA1502" w:rsidRPr="00EA1502">
        <w:rPr>
          <w:rFonts w:ascii="Arial" w:eastAsia="Arial" w:hAnsi="Arial" w:cs="Arial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Nele Ka, Oliver Haussmann</w:t>
      </w:r>
      <w:r w:rsidR="00EA1502" w:rsidRPr="00EA1502">
        <w:rPr>
          <w:rFonts w:ascii="Arial" w:eastAsia="Arial" w:hAnsi="Arial" w:cs="Arial"/>
          <w:sz w:val="19"/>
          <w:szCs w:val="19"/>
        </w:rPr>
        <w:t xml:space="preserve">, </w:t>
      </w:r>
      <w:r w:rsidR="00EA1502" w:rsidRPr="00EA1502">
        <w:rPr>
          <w:rFonts w:ascii="Arial" w:eastAsia="Arial" w:hAnsi="Arial" w:cs="Arial"/>
          <w:sz w:val="18"/>
          <w:szCs w:val="18"/>
        </w:rPr>
        <w:t xml:space="preserve">„in </w:t>
      </w:r>
      <w:proofErr w:type="spellStart"/>
      <w:r w:rsidR="00EA1502" w:rsidRPr="00EA1502">
        <w:rPr>
          <w:rFonts w:ascii="Arial" w:eastAsia="Arial" w:hAnsi="Arial" w:cs="Arial"/>
          <w:sz w:val="18"/>
          <w:szCs w:val="18"/>
        </w:rPr>
        <w:t>between</w:t>
      </w:r>
      <w:proofErr w:type="spellEnd"/>
      <w:r w:rsidR="00EA1502" w:rsidRPr="00EA1502">
        <w:rPr>
          <w:rFonts w:ascii="Arial" w:eastAsia="Arial" w:hAnsi="Arial" w:cs="Arial"/>
          <w:sz w:val="18"/>
          <w:szCs w:val="18"/>
        </w:rPr>
        <w:t xml:space="preserve"> </w:t>
      </w:r>
      <w:proofErr w:type="spellStart"/>
      <w:r w:rsidR="00EA1502" w:rsidRPr="00EA1502">
        <w:rPr>
          <w:rFonts w:ascii="Arial" w:eastAsia="Arial" w:hAnsi="Arial" w:cs="Arial"/>
          <w:sz w:val="18"/>
          <w:szCs w:val="18"/>
        </w:rPr>
        <w:t>water</w:t>
      </w:r>
      <w:proofErr w:type="spellEnd"/>
      <w:r w:rsidR="00EA1502" w:rsidRPr="00EA1502">
        <w:rPr>
          <w:rFonts w:ascii="Arial" w:eastAsia="Arial" w:hAnsi="Arial" w:cs="Arial"/>
          <w:sz w:val="18"/>
          <w:szCs w:val="18"/>
        </w:rPr>
        <w:t xml:space="preserve"> – </w:t>
      </w:r>
      <w:proofErr w:type="spellStart"/>
      <w:r w:rsidR="00EA1502"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="00EA1502" w:rsidRPr="00EA1502">
        <w:rPr>
          <w:rFonts w:ascii="Arial" w:eastAsia="Arial" w:hAnsi="Arial" w:cs="Arial"/>
          <w:sz w:val="18"/>
          <w:szCs w:val="18"/>
        </w:rPr>
        <w:t>“,</w:t>
      </w:r>
      <w:r w:rsidR="00EA1502">
        <w:rPr>
          <w:rFonts w:ascii="Arial" w:eastAsia="Arial" w:hAnsi="Arial" w:cs="Arial"/>
          <w:sz w:val="18"/>
          <w:szCs w:val="18"/>
        </w:rPr>
        <w:t xml:space="preserve"> Installationsansicht,</w:t>
      </w:r>
      <w:r w:rsidR="00EA1502" w:rsidRPr="00EA1502">
        <w:rPr>
          <w:rFonts w:ascii="Arial" w:eastAsia="Arial" w:hAnsi="Arial" w:cs="Arial"/>
          <w:sz w:val="18"/>
          <w:szCs w:val="18"/>
        </w:rPr>
        <w:t xml:space="preserve"> Deutscher Pavillon, </w:t>
      </w:r>
      <w:proofErr w:type="spellStart"/>
      <w:r w:rsidR="00EA1502" w:rsidRPr="00EA1502">
        <w:rPr>
          <w:rFonts w:ascii="Arial" w:eastAsia="Arial" w:hAnsi="Arial" w:cs="Arial"/>
          <w:sz w:val="18"/>
          <w:szCs w:val="18"/>
        </w:rPr>
        <w:t>Gwangju</w:t>
      </w:r>
      <w:proofErr w:type="spellEnd"/>
      <w:r w:rsidR="00EA1502" w:rsidRPr="00EA1502">
        <w:rPr>
          <w:rFonts w:ascii="Arial" w:eastAsia="Arial" w:hAnsi="Arial" w:cs="Arial"/>
          <w:sz w:val="18"/>
          <w:szCs w:val="18"/>
        </w:rPr>
        <w:t xml:space="preserve"> Biennale, 2024.</w:t>
      </w:r>
    </w:p>
    <w:p w14:paraId="15CBC6E5" w14:textId="5564D887" w:rsidR="00EA1502" w:rsidRDefault="00EA1502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</w:p>
    <w:p w14:paraId="18D3A337" w14:textId="77777777" w:rsidR="00EA1502" w:rsidRDefault="00EA1502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</w:p>
    <w:p w14:paraId="40A17C7B" w14:textId="52AFC714" w:rsidR="001A7C60" w:rsidRDefault="00EA1502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r>
        <w:rPr>
          <w:rFonts w:ascii="Arial" w:eastAsia="Arial" w:hAnsi="Arial" w:cs="Arial"/>
          <w:noProof/>
          <w:sz w:val="19"/>
          <w:szCs w:val="19"/>
        </w:rPr>
        <w:lastRenderedPageBreak/>
        <w:drawing>
          <wp:inline distT="0" distB="0" distL="0" distR="0" wp14:anchorId="249785FF" wp14:editId="737384A3">
            <wp:extent cx="1524000" cy="1014984"/>
            <wp:effectExtent l="0" t="0" r="0" b="0"/>
            <wp:docPr id="565584593" name="Grafik 565584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593" name="German Pavilion Installation View Ausstellungsansicht (5).jp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sz w:val="19"/>
          <w:szCs w:val="19"/>
        </w:rPr>
        <w:t xml:space="preserve">  </w:t>
      </w:r>
      <w:r w:rsidR="001A7C60"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631771F1" wp14:editId="157B2536">
            <wp:extent cx="1524000" cy="1014984"/>
            <wp:effectExtent l="0" t="0" r="0" b="0"/>
            <wp:docPr id="565584600" name="Grafik 565584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600" name="German Pavilion Installation View Ausstellungsansicht (9)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357161" w14:textId="77777777" w:rsidR="001A7C60" w:rsidRDefault="001A7C60" w:rsidP="001A7C60">
      <w:pPr>
        <w:spacing w:line="276" w:lineRule="auto"/>
        <w:jc w:val="both"/>
        <w:rPr>
          <w:rFonts w:ascii="Arial" w:eastAsia="Arial" w:hAnsi="Arial" w:cs="Arial"/>
          <w:noProof/>
          <w:sz w:val="19"/>
          <w:szCs w:val="19"/>
        </w:rPr>
      </w:pPr>
    </w:p>
    <w:p w14:paraId="453A21E8" w14:textId="28EE7ADD" w:rsidR="001A7C60" w:rsidRPr="001A7C60" w:rsidRDefault="001A7C60" w:rsidP="001A7C60">
      <w:pPr>
        <w:spacing w:line="276" w:lineRule="auto"/>
        <w:rPr>
          <w:rFonts w:ascii="Arial" w:eastAsia="Arial" w:hAnsi="Arial" w:cs="Arial"/>
          <w:sz w:val="19"/>
          <w:szCs w:val="19"/>
          <w:lang w:val="en-US"/>
        </w:rPr>
      </w:pPr>
      <w:r w:rsidRPr="001A7C60">
        <w:rPr>
          <w:rFonts w:ascii="Arial" w:eastAsia="Arial" w:hAnsi="Arial" w:cs="Arial"/>
          <w:i/>
          <w:sz w:val="19"/>
          <w:szCs w:val="19"/>
          <w:lang w:val="en-US"/>
        </w:rPr>
        <w:t>Workshop,</w:t>
      </w:r>
      <w:r>
        <w:rPr>
          <w:rFonts w:ascii="Arial" w:eastAsia="Arial" w:hAnsi="Arial" w:cs="Arial"/>
          <w:sz w:val="19"/>
          <w:szCs w:val="19"/>
          <w:lang w:val="en-US"/>
        </w:rPr>
        <w:t xml:space="preserve"> </w:t>
      </w:r>
      <w:proofErr w:type="spellStart"/>
      <w:r>
        <w:rPr>
          <w:rFonts w:ascii="Arial" w:eastAsia="Arial" w:hAnsi="Arial" w:cs="Arial"/>
          <w:sz w:val="19"/>
          <w:szCs w:val="19"/>
          <w:lang w:val="en-US"/>
        </w:rPr>
        <w:t>Longega</w:t>
      </w:r>
      <w:proofErr w:type="spellEnd"/>
      <w:r>
        <w:rPr>
          <w:rFonts w:ascii="Arial" w:eastAsia="Arial" w:hAnsi="Arial" w:cs="Arial"/>
          <w:sz w:val="19"/>
          <w:szCs w:val="19"/>
          <w:lang w:val="en-US"/>
        </w:rPr>
        <w:t xml:space="preserve"> Project</w:t>
      </w:r>
      <w:r w:rsidRPr="001A7C60">
        <w:rPr>
          <w:rFonts w:ascii="Arial" w:eastAsia="Arial" w:hAnsi="Arial" w:cs="Arial"/>
          <w:sz w:val="19"/>
          <w:szCs w:val="19"/>
          <w:lang w:val="en-US"/>
        </w:rPr>
        <w:t xml:space="preserve">, </w:t>
      </w:r>
      <w:r w:rsidRPr="001A7C60">
        <w:rPr>
          <w:rFonts w:ascii="Arial" w:eastAsia="Arial" w:hAnsi="Arial" w:cs="Arial"/>
          <w:sz w:val="18"/>
          <w:szCs w:val="18"/>
          <w:lang w:val="en-US"/>
        </w:rPr>
        <w:t xml:space="preserve">„in between water – </w:t>
      </w:r>
      <w:proofErr w:type="spellStart"/>
      <w:proofErr w:type="gram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1A7C60">
        <w:rPr>
          <w:rFonts w:ascii="Arial" w:eastAsia="Arial" w:hAnsi="Arial" w:cs="Arial"/>
          <w:sz w:val="18"/>
          <w:szCs w:val="18"/>
          <w:lang w:val="en-US"/>
        </w:rPr>
        <w:t>“</w:t>
      </w:r>
      <w:proofErr w:type="gramEnd"/>
      <w:r w:rsidRPr="001A7C60">
        <w:rPr>
          <w:rFonts w:ascii="Arial" w:eastAsia="Arial" w:hAnsi="Arial" w:cs="Arial"/>
          <w:sz w:val="18"/>
          <w:szCs w:val="18"/>
          <w:lang w:val="en-US"/>
        </w:rPr>
        <w:t xml:space="preserve">, installation view, German Pavilion, Gwangju Biennale, 2024. </w:t>
      </w:r>
    </w:p>
    <w:p w14:paraId="6233981F" w14:textId="701B60A5" w:rsidR="001A7C60" w:rsidRDefault="001A7C60" w:rsidP="001A7C60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r>
        <w:rPr>
          <w:rFonts w:ascii="Arial" w:eastAsia="Arial" w:hAnsi="Arial" w:cs="Arial"/>
          <w:i/>
          <w:sz w:val="19"/>
          <w:szCs w:val="19"/>
        </w:rPr>
        <w:t>Werkstatt</w:t>
      </w:r>
      <w:r w:rsidRPr="00EA1502">
        <w:rPr>
          <w:rFonts w:ascii="Arial" w:eastAsia="Arial" w:hAnsi="Arial" w:cs="Arial"/>
          <w:i/>
          <w:sz w:val="19"/>
          <w:szCs w:val="19"/>
        </w:rPr>
        <w:t>,</w:t>
      </w:r>
      <w:r w:rsidRPr="00EA1502">
        <w:rPr>
          <w:rFonts w:ascii="Arial" w:eastAsia="Arial" w:hAnsi="Arial" w:cs="Arial"/>
          <w:sz w:val="19"/>
          <w:szCs w:val="19"/>
        </w:rPr>
        <w:t xml:space="preserve"> </w:t>
      </w:r>
      <w:proofErr w:type="spellStart"/>
      <w:r>
        <w:rPr>
          <w:rFonts w:ascii="Arial" w:eastAsia="Arial" w:hAnsi="Arial" w:cs="Arial"/>
          <w:sz w:val="19"/>
          <w:szCs w:val="19"/>
        </w:rPr>
        <w:t>Longega</w:t>
      </w:r>
      <w:proofErr w:type="spellEnd"/>
      <w:r>
        <w:rPr>
          <w:rFonts w:ascii="Arial" w:eastAsia="Arial" w:hAnsi="Arial" w:cs="Arial"/>
          <w:sz w:val="19"/>
          <w:szCs w:val="19"/>
        </w:rPr>
        <w:t xml:space="preserve"> Project</w:t>
      </w:r>
      <w:r w:rsidRPr="00EA1502">
        <w:rPr>
          <w:rFonts w:ascii="Arial" w:eastAsia="Arial" w:hAnsi="Arial" w:cs="Arial"/>
          <w:sz w:val="19"/>
          <w:szCs w:val="19"/>
        </w:rPr>
        <w:t xml:space="preserve">, </w:t>
      </w:r>
      <w:r w:rsidRPr="00EA1502">
        <w:rPr>
          <w:rFonts w:ascii="Arial" w:eastAsia="Arial" w:hAnsi="Arial" w:cs="Arial"/>
          <w:sz w:val="18"/>
          <w:szCs w:val="18"/>
        </w:rPr>
        <w:t xml:space="preserve">„in </w:t>
      </w:r>
      <w:proofErr w:type="spellStart"/>
      <w:r w:rsidRPr="00EA1502">
        <w:rPr>
          <w:rFonts w:ascii="Arial" w:eastAsia="Arial" w:hAnsi="Arial" w:cs="Arial"/>
          <w:sz w:val="18"/>
          <w:szCs w:val="18"/>
        </w:rPr>
        <w:t>between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 xml:space="preserve"> </w:t>
      </w:r>
      <w:proofErr w:type="spellStart"/>
      <w:r w:rsidRPr="00EA1502">
        <w:rPr>
          <w:rFonts w:ascii="Arial" w:eastAsia="Arial" w:hAnsi="Arial" w:cs="Arial"/>
          <w:sz w:val="18"/>
          <w:szCs w:val="18"/>
        </w:rPr>
        <w:t>water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 xml:space="preserve"> – </w:t>
      </w:r>
      <w:proofErr w:type="spell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>“,</w:t>
      </w:r>
      <w:r>
        <w:rPr>
          <w:rFonts w:ascii="Arial" w:eastAsia="Arial" w:hAnsi="Arial" w:cs="Arial"/>
          <w:sz w:val="18"/>
          <w:szCs w:val="18"/>
        </w:rPr>
        <w:t xml:space="preserve"> Installationsansicht,</w:t>
      </w:r>
      <w:r w:rsidRPr="00EA1502">
        <w:rPr>
          <w:rFonts w:ascii="Arial" w:eastAsia="Arial" w:hAnsi="Arial" w:cs="Arial"/>
          <w:sz w:val="18"/>
          <w:szCs w:val="18"/>
        </w:rPr>
        <w:t xml:space="preserve"> Deutscher Pavillon, </w:t>
      </w:r>
      <w:proofErr w:type="spellStart"/>
      <w:r w:rsidRPr="00EA1502">
        <w:rPr>
          <w:rFonts w:ascii="Arial" w:eastAsia="Arial" w:hAnsi="Arial" w:cs="Arial"/>
          <w:sz w:val="18"/>
          <w:szCs w:val="18"/>
        </w:rPr>
        <w:t>Gwangju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 xml:space="preserve"> Biennale, 2024.</w:t>
      </w:r>
    </w:p>
    <w:p w14:paraId="6CBDFF7F" w14:textId="273E0F93" w:rsidR="001A7C60" w:rsidRDefault="001A7C60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</w:p>
    <w:p w14:paraId="12E83A65" w14:textId="77777777" w:rsidR="001A7C60" w:rsidRDefault="001A7C60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</w:p>
    <w:p w14:paraId="3CCCE256" w14:textId="1B13C181" w:rsidR="001A7C60" w:rsidRDefault="001A7C60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</w:p>
    <w:p w14:paraId="5FF3378C" w14:textId="10A6CCDB" w:rsidR="001A7C60" w:rsidRDefault="001A7C60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</w:p>
    <w:p w14:paraId="6A0D9C9C" w14:textId="77777777" w:rsidR="001A7C60" w:rsidRDefault="001A7C60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</w:p>
    <w:p w14:paraId="27CDC347" w14:textId="711BB7A2" w:rsidR="001A7C60" w:rsidRPr="001A7C60" w:rsidRDefault="00EA1502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  <w:lang w:val="en-US"/>
        </w:rPr>
      </w:pP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4C5EB204" wp14:editId="6C6F6134">
            <wp:extent cx="1524000" cy="1014984"/>
            <wp:effectExtent l="0" t="0" r="0" b="0"/>
            <wp:docPr id="565584598" name="Grafik 565584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598" name="German Pavilion Installation View Ausstellungsansicht (7)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A7C60">
        <w:rPr>
          <w:rFonts w:ascii="Arial" w:eastAsia="Arial" w:hAnsi="Arial" w:cs="Arial"/>
          <w:noProof/>
          <w:sz w:val="19"/>
          <w:szCs w:val="19"/>
          <w:lang w:val="en-US"/>
        </w:rPr>
        <w:t xml:space="preserve"> </w:t>
      </w:r>
    </w:p>
    <w:p w14:paraId="377D37E5" w14:textId="77777777" w:rsidR="001A7C60" w:rsidRPr="001A7C60" w:rsidRDefault="001A7C60" w:rsidP="001A7C60">
      <w:pPr>
        <w:spacing w:line="276" w:lineRule="auto"/>
        <w:rPr>
          <w:rFonts w:ascii="Arial" w:eastAsia="Arial" w:hAnsi="Arial" w:cs="Arial"/>
          <w:sz w:val="19"/>
          <w:szCs w:val="19"/>
          <w:lang w:val="en-US"/>
        </w:rPr>
      </w:pPr>
      <w:r w:rsidRPr="001A7C60">
        <w:rPr>
          <w:rFonts w:ascii="Arial" w:eastAsia="Arial" w:hAnsi="Arial" w:cs="Arial"/>
          <w:sz w:val="19"/>
          <w:szCs w:val="19"/>
          <w:lang w:val="en-US"/>
        </w:rPr>
        <w:t>Forest</w:t>
      </w:r>
      <w:r>
        <w:rPr>
          <w:rFonts w:ascii="Arial" w:eastAsia="Arial" w:hAnsi="Arial" w:cs="Arial"/>
          <w:sz w:val="19"/>
          <w:szCs w:val="19"/>
          <w:lang w:val="en-US"/>
        </w:rPr>
        <w:t>,</w:t>
      </w:r>
      <w:r w:rsidRPr="001A7C60">
        <w:rPr>
          <w:rFonts w:ascii="Arial" w:eastAsia="Arial" w:hAnsi="Arial" w:cs="Arial"/>
          <w:sz w:val="19"/>
          <w:szCs w:val="19"/>
          <w:lang w:val="en-US"/>
        </w:rPr>
        <w:t xml:space="preserve"> </w:t>
      </w:r>
      <w:r w:rsidRPr="001A7C60">
        <w:rPr>
          <w:rFonts w:ascii="Arial" w:eastAsia="Arial" w:hAnsi="Arial" w:cs="Arial"/>
          <w:i/>
          <w:sz w:val="19"/>
          <w:szCs w:val="19"/>
          <w:lang w:val="en-US"/>
        </w:rPr>
        <w:t>Fit,</w:t>
      </w:r>
      <w:r w:rsidRPr="001A7C60">
        <w:rPr>
          <w:rFonts w:ascii="Arial" w:eastAsia="Arial" w:hAnsi="Arial" w:cs="Arial"/>
          <w:sz w:val="19"/>
          <w:szCs w:val="19"/>
          <w:lang w:val="en-US"/>
        </w:rPr>
        <w:t xml:space="preserve"> Yo</w:t>
      </w:r>
      <w:r>
        <w:rPr>
          <w:rFonts w:ascii="Arial" w:eastAsia="Arial" w:hAnsi="Arial" w:cs="Arial"/>
          <w:sz w:val="19"/>
          <w:szCs w:val="19"/>
          <w:lang w:val="en-US"/>
        </w:rPr>
        <w:t>ulee Ku</w:t>
      </w:r>
      <w:r w:rsidRPr="001A7C60">
        <w:rPr>
          <w:rFonts w:ascii="Arial" w:eastAsia="Arial" w:hAnsi="Arial" w:cs="Arial"/>
          <w:sz w:val="19"/>
          <w:szCs w:val="19"/>
          <w:lang w:val="en-US"/>
        </w:rPr>
        <w:t xml:space="preserve">, </w:t>
      </w:r>
      <w:r w:rsidRPr="001A7C60">
        <w:rPr>
          <w:rFonts w:ascii="Arial" w:eastAsia="Arial" w:hAnsi="Arial" w:cs="Arial"/>
          <w:sz w:val="18"/>
          <w:szCs w:val="18"/>
          <w:lang w:val="en-US"/>
        </w:rPr>
        <w:t xml:space="preserve">„in between water – </w:t>
      </w:r>
      <w:proofErr w:type="spellStart"/>
      <w:proofErr w:type="gram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1A7C60">
        <w:rPr>
          <w:rFonts w:ascii="Arial" w:eastAsia="Arial" w:hAnsi="Arial" w:cs="Arial"/>
          <w:sz w:val="18"/>
          <w:szCs w:val="18"/>
          <w:lang w:val="en-US"/>
        </w:rPr>
        <w:t>“</w:t>
      </w:r>
      <w:proofErr w:type="gramEnd"/>
      <w:r w:rsidRPr="001A7C60">
        <w:rPr>
          <w:rFonts w:ascii="Arial" w:eastAsia="Arial" w:hAnsi="Arial" w:cs="Arial"/>
          <w:sz w:val="18"/>
          <w:szCs w:val="18"/>
          <w:lang w:val="en-US"/>
        </w:rPr>
        <w:t xml:space="preserve">, installation view, German Pavilion, Gwangju Biennale, 2024. </w:t>
      </w:r>
    </w:p>
    <w:p w14:paraId="59D60B6E" w14:textId="77777777" w:rsidR="001A7C60" w:rsidRDefault="001A7C60" w:rsidP="001A7C60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r w:rsidRPr="001A7C60">
        <w:rPr>
          <w:rFonts w:ascii="Arial" w:eastAsia="Arial" w:hAnsi="Arial" w:cs="Arial"/>
          <w:sz w:val="19"/>
          <w:szCs w:val="19"/>
        </w:rPr>
        <w:t>Wald</w:t>
      </w:r>
      <w:r>
        <w:rPr>
          <w:rFonts w:ascii="Arial" w:eastAsia="Arial" w:hAnsi="Arial" w:cs="Arial"/>
          <w:sz w:val="19"/>
          <w:szCs w:val="19"/>
        </w:rPr>
        <w:t>,</w:t>
      </w:r>
      <w:r w:rsidRPr="001A7C60">
        <w:rPr>
          <w:rFonts w:ascii="Arial" w:eastAsia="Arial" w:hAnsi="Arial" w:cs="Arial"/>
          <w:i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 xml:space="preserve">Fit, </w:t>
      </w:r>
      <w:r w:rsidRPr="001A7C60">
        <w:rPr>
          <w:rFonts w:ascii="Arial" w:eastAsia="Arial" w:hAnsi="Arial" w:cs="Arial"/>
          <w:sz w:val="19"/>
          <w:szCs w:val="19"/>
        </w:rPr>
        <w:t>Youlee Ku,</w:t>
      </w:r>
      <w:r w:rsidRPr="00EA1502">
        <w:rPr>
          <w:rFonts w:ascii="Arial" w:eastAsia="Arial" w:hAnsi="Arial" w:cs="Arial"/>
          <w:sz w:val="19"/>
          <w:szCs w:val="19"/>
        </w:rPr>
        <w:t xml:space="preserve"> </w:t>
      </w:r>
      <w:r w:rsidRPr="00EA1502">
        <w:rPr>
          <w:rFonts w:ascii="Arial" w:eastAsia="Arial" w:hAnsi="Arial" w:cs="Arial"/>
          <w:sz w:val="18"/>
          <w:szCs w:val="18"/>
        </w:rPr>
        <w:t xml:space="preserve">„in </w:t>
      </w:r>
      <w:proofErr w:type="spellStart"/>
      <w:r w:rsidRPr="00EA1502">
        <w:rPr>
          <w:rFonts w:ascii="Arial" w:eastAsia="Arial" w:hAnsi="Arial" w:cs="Arial"/>
          <w:sz w:val="18"/>
          <w:szCs w:val="18"/>
        </w:rPr>
        <w:t>between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 xml:space="preserve"> </w:t>
      </w:r>
      <w:proofErr w:type="spellStart"/>
      <w:r w:rsidRPr="00EA1502">
        <w:rPr>
          <w:rFonts w:ascii="Arial" w:eastAsia="Arial" w:hAnsi="Arial" w:cs="Arial"/>
          <w:sz w:val="18"/>
          <w:szCs w:val="18"/>
        </w:rPr>
        <w:t>water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 xml:space="preserve"> – </w:t>
      </w:r>
      <w:proofErr w:type="spell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>“,</w:t>
      </w:r>
      <w:r>
        <w:rPr>
          <w:rFonts w:ascii="Arial" w:eastAsia="Arial" w:hAnsi="Arial" w:cs="Arial"/>
          <w:sz w:val="18"/>
          <w:szCs w:val="18"/>
        </w:rPr>
        <w:t xml:space="preserve"> Installationsansicht,</w:t>
      </w:r>
      <w:r w:rsidRPr="00EA1502">
        <w:rPr>
          <w:rFonts w:ascii="Arial" w:eastAsia="Arial" w:hAnsi="Arial" w:cs="Arial"/>
          <w:sz w:val="18"/>
          <w:szCs w:val="18"/>
        </w:rPr>
        <w:t xml:space="preserve"> Deutscher Pavillon, </w:t>
      </w:r>
      <w:proofErr w:type="spellStart"/>
      <w:r w:rsidRPr="00EA1502">
        <w:rPr>
          <w:rFonts w:ascii="Arial" w:eastAsia="Arial" w:hAnsi="Arial" w:cs="Arial"/>
          <w:sz w:val="18"/>
          <w:szCs w:val="18"/>
        </w:rPr>
        <w:t>Gwangju</w:t>
      </w:r>
      <w:proofErr w:type="spellEnd"/>
      <w:r w:rsidRPr="00EA1502">
        <w:rPr>
          <w:rFonts w:ascii="Arial" w:eastAsia="Arial" w:hAnsi="Arial" w:cs="Arial"/>
          <w:sz w:val="18"/>
          <w:szCs w:val="18"/>
        </w:rPr>
        <w:t xml:space="preserve"> Biennale, 2024.</w:t>
      </w:r>
    </w:p>
    <w:p w14:paraId="4BFEDBE8" w14:textId="77777777" w:rsidR="001A7C60" w:rsidRDefault="001A7C60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</w:p>
    <w:p w14:paraId="1634AD04" w14:textId="77777777" w:rsidR="001A7C60" w:rsidRDefault="001A7C60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</w:p>
    <w:p w14:paraId="73B04054" w14:textId="74C65732" w:rsidR="00EA1502" w:rsidRPr="001A7C60" w:rsidRDefault="00EA1502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  <w:lang w:val="en-US"/>
        </w:rPr>
      </w:pPr>
      <w:r>
        <w:rPr>
          <w:rFonts w:ascii="Arial" w:eastAsia="Arial" w:hAnsi="Arial" w:cs="Arial"/>
          <w:noProof/>
          <w:sz w:val="19"/>
          <w:szCs w:val="19"/>
        </w:rPr>
        <w:drawing>
          <wp:inline distT="0" distB="0" distL="0" distR="0" wp14:anchorId="06C8A145" wp14:editId="07F101BA">
            <wp:extent cx="1524000" cy="1014984"/>
            <wp:effectExtent l="0" t="0" r="0" b="0"/>
            <wp:docPr id="565584599" name="Grafik 565584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599" name="German Pavilion Installation View Ausstellungsansicht (8).jp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A7C60">
        <w:rPr>
          <w:rFonts w:ascii="Arial" w:eastAsia="Arial" w:hAnsi="Arial" w:cs="Arial"/>
          <w:noProof/>
          <w:sz w:val="19"/>
          <w:szCs w:val="19"/>
          <w:lang w:val="en-US"/>
        </w:rPr>
        <w:t xml:space="preserve">  </w:t>
      </w:r>
    </w:p>
    <w:p w14:paraId="112BC8CC" w14:textId="0381607E" w:rsidR="001A7C60" w:rsidRDefault="001A7C60" w:rsidP="001E0892">
      <w:pPr>
        <w:spacing w:line="276" w:lineRule="auto"/>
        <w:rPr>
          <w:rFonts w:ascii="Arial" w:eastAsia="Arial" w:hAnsi="Arial" w:cs="Arial"/>
          <w:sz w:val="19"/>
          <w:szCs w:val="19"/>
          <w:lang w:val="en-US"/>
        </w:rPr>
      </w:pPr>
    </w:p>
    <w:p w14:paraId="0AD701C7" w14:textId="469A0950" w:rsidR="001A7C60" w:rsidRPr="001A7C60" w:rsidRDefault="001A7C60" w:rsidP="001A7C60">
      <w:pPr>
        <w:spacing w:line="276" w:lineRule="auto"/>
        <w:rPr>
          <w:rFonts w:ascii="Arial" w:eastAsia="Arial" w:hAnsi="Arial" w:cs="Arial"/>
          <w:sz w:val="19"/>
          <w:szCs w:val="19"/>
          <w:lang w:val="en-US"/>
        </w:rPr>
      </w:pPr>
      <w:r>
        <w:rPr>
          <w:rFonts w:ascii="Arial" w:eastAsia="Arial" w:hAnsi="Arial" w:cs="Arial"/>
          <w:sz w:val="19"/>
          <w:szCs w:val="19"/>
          <w:lang w:val="en-US"/>
        </w:rPr>
        <w:t>River,</w:t>
      </w:r>
      <w:r w:rsidRPr="001A7C60">
        <w:rPr>
          <w:rFonts w:ascii="Arial" w:eastAsia="Arial" w:hAnsi="Arial" w:cs="Arial"/>
          <w:sz w:val="19"/>
          <w:szCs w:val="19"/>
          <w:lang w:val="en-US"/>
        </w:rPr>
        <w:t xml:space="preserve"> </w:t>
      </w:r>
      <w:r>
        <w:rPr>
          <w:rFonts w:ascii="Arial" w:eastAsia="Arial" w:hAnsi="Arial" w:cs="Arial"/>
          <w:i/>
          <w:sz w:val="19"/>
          <w:szCs w:val="19"/>
          <w:lang w:val="en-US"/>
        </w:rPr>
        <w:t xml:space="preserve">Transformation of a </w:t>
      </w:r>
      <w:proofErr w:type="spellStart"/>
      <w:r>
        <w:rPr>
          <w:rFonts w:ascii="Arial" w:eastAsia="Arial" w:hAnsi="Arial" w:cs="Arial"/>
          <w:i/>
          <w:sz w:val="19"/>
          <w:szCs w:val="19"/>
          <w:lang w:val="en-US"/>
        </w:rPr>
        <w:t>shadowless</w:t>
      </w:r>
      <w:proofErr w:type="spellEnd"/>
      <w:r>
        <w:rPr>
          <w:rFonts w:ascii="Arial" w:eastAsia="Arial" w:hAnsi="Arial" w:cs="Arial"/>
          <w:i/>
          <w:sz w:val="19"/>
          <w:szCs w:val="19"/>
          <w:lang w:val="en-US"/>
        </w:rPr>
        <w:t xml:space="preserve"> existence</w:t>
      </w:r>
      <w:r w:rsidRPr="001A7C60">
        <w:rPr>
          <w:rFonts w:ascii="Arial" w:eastAsia="Arial" w:hAnsi="Arial" w:cs="Arial"/>
          <w:i/>
          <w:sz w:val="19"/>
          <w:szCs w:val="19"/>
          <w:lang w:val="en-US"/>
        </w:rPr>
        <w:t>,</w:t>
      </w:r>
      <w:r w:rsidRPr="001A7C60">
        <w:rPr>
          <w:rFonts w:ascii="Arial" w:eastAsia="Arial" w:hAnsi="Arial" w:cs="Arial"/>
          <w:sz w:val="19"/>
          <w:szCs w:val="19"/>
          <w:lang w:val="en-US"/>
        </w:rPr>
        <w:t xml:space="preserve"> </w:t>
      </w:r>
      <w:r>
        <w:rPr>
          <w:rFonts w:ascii="Arial" w:eastAsia="Arial" w:hAnsi="Arial" w:cs="Arial"/>
          <w:sz w:val="19"/>
          <w:szCs w:val="19"/>
          <w:lang w:val="en-US"/>
        </w:rPr>
        <w:t>Fabian Feichter</w:t>
      </w:r>
      <w:r w:rsidRPr="001A7C60">
        <w:rPr>
          <w:rFonts w:ascii="Arial" w:eastAsia="Arial" w:hAnsi="Arial" w:cs="Arial"/>
          <w:sz w:val="19"/>
          <w:szCs w:val="19"/>
          <w:lang w:val="en-US"/>
        </w:rPr>
        <w:t xml:space="preserve">, </w:t>
      </w:r>
      <w:r w:rsidRPr="001A7C60">
        <w:rPr>
          <w:rFonts w:ascii="Arial" w:eastAsia="Arial" w:hAnsi="Arial" w:cs="Arial"/>
          <w:sz w:val="18"/>
          <w:szCs w:val="18"/>
          <w:lang w:val="en-US"/>
        </w:rPr>
        <w:t xml:space="preserve">„in between water – </w:t>
      </w:r>
      <w:proofErr w:type="spellStart"/>
      <w:proofErr w:type="gram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1A7C60">
        <w:rPr>
          <w:rFonts w:ascii="Arial" w:eastAsia="Arial" w:hAnsi="Arial" w:cs="Arial"/>
          <w:sz w:val="18"/>
          <w:szCs w:val="18"/>
          <w:lang w:val="en-US"/>
        </w:rPr>
        <w:t>“</w:t>
      </w:r>
      <w:proofErr w:type="gramEnd"/>
      <w:r w:rsidRPr="001A7C60">
        <w:rPr>
          <w:rFonts w:ascii="Arial" w:eastAsia="Arial" w:hAnsi="Arial" w:cs="Arial"/>
          <w:sz w:val="18"/>
          <w:szCs w:val="18"/>
          <w:lang w:val="en-US"/>
        </w:rPr>
        <w:t xml:space="preserve">, installation view, German Pavilion, Gwangju Biennale, 2024. </w:t>
      </w:r>
    </w:p>
    <w:p w14:paraId="756BEB3C" w14:textId="731ECDA0" w:rsidR="001A7C60" w:rsidRPr="001A7C60" w:rsidRDefault="001A7C60" w:rsidP="001A7C60">
      <w:pPr>
        <w:spacing w:line="276" w:lineRule="auto"/>
        <w:rPr>
          <w:rFonts w:ascii="Arial" w:eastAsia="Arial" w:hAnsi="Arial" w:cs="Arial"/>
          <w:noProof/>
          <w:sz w:val="19"/>
          <w:szCs w:val="19"/>
          <w:lang w:val="en-US"/>
        </w:rPr>
      </w:pPr>
      <w:proofErr w:type="spellStart"/>
      <w:r w:rsidRPr="001A7C60">
        <w:rPr>
          <w:rFonts w:ascii="Arial" w:eastAsia="Arial" w:hAnsi="Arial" w:cs="Arial"/>
          <w:sz w:val="19"/>
          <w:szCs w:val="19"/>
          <w:lang w:val="en-US"/>
        </w:rPr>
        <w:t>Fluss</w:t>
      </w:r>
      <w:proofErr w:type="spellEnd"/>
      <w:r w:rsidRPr="001A7C60">
        <w:rPr>
          <w:rFonts w:ascii="Arial" w:eastAsia="Arial" w:hAnsi="Arial" w:cs="Arial"/>
          <w:sz w:val="19"/>
          <w:szCs w:val="19"/>
          <w:lang w:val="en-US"/>
        </w:rPr>
        <w:t>,</w:t>
      </w:r>
      <w:r w:rsidRPr="001A7C60">
        <w:rPr>
          <w:rFonts w:ascii="Arial" w:eastAsia="Arial" w:hAnsi="Arial" w:cs="Arial"/>
          <w:i/>
          <w:sz w:val="19"/>
          <w:szCs w:val="19"/>
          <w:lang w:val="en-US"/>
        </w:rPr>
        <w:t xml:space="preserve"> </w:t>
      </w:r>
      <w:r>
        <w:rPr>
          <w:rFonts w:ascii="Arial" w:eastAsia="Arial" w:hAnsi="Arial" w:cs="Arial"/>
          <w:i/>
          <w:sz w:val="19"/>
          <w:szCs w:val="19"/>
          <w:lang w:val="en-US"/>
        </w:rPr>
        <w:t xml:space="preserve">Transformation of a </w:t>
      </w:r>
      <w:proofErr w:type="spellStart"/>
      <w:r>
        <w:rPr>
          <w:rFonts w:ascii="Arial" w:eastAsia="Arial" w:hAnsi="Arial" w:cs="Arial"/>
          <w:i/>
          <w:sz w:val="19"/>
          <w:szCs w:val="19"/>
          <w:lang w:val="en-US"/>
        </w:rPr>
        <w:t>shadowless</w:t>
      </w:r>
      <w:proofErr w:type="spellEnd"/>
      <w:r>
        <w:rPr>
          <w:rFonts w:ascii="Arial" w:eastAsia="Arial" w:hAnsi="Arial" w:cs="Arial"/>
          <w:i/>
          <w:sz w:val="19"/>
          <w:szCs w:val="19"/>
          <w:lang w:val="en-US"/>
        </w:rPr>
        <w:t xml:space="preserve"> existence</w:t>
      </w:r>
      <w:r w:rsidRPr="001A7C60">
        <w:rPr>
          <w:rFonts w:ascii="Arial" w:eastAsia="Arial" w:hAnsi="Arial" w:cs="Arial"/>
          <w:i/>
          <w:sz w:val="19"/>
          <w:szCs w:val="19"/>
          <w:lang w:val="en-US"/>
        </w:rPr>
        <w:t>,</w:t>
      </w:r>
      <w:r w:rsidRPr="001A7C60">
        <w:rPr>
          <w:rFonts w:ascii="Arial" w:eastAsia="Arial" w:hAnsi="Arial" w:cs="Arial"/>
          <w:sz w:val="19"/>
          <w:szCs w:val="19"/>
          <w:lang w:val="en-US"/>
        </w:rPr>
        <w:t xml:space="preserve"> </w:t>
      </w:r>
      <w:r>
        <w:rPr>
          <w:rFonts w:ascii="Arial" w:eastAsia="Arial" w:hAnsi="Arial" w:cs="Arial"/>
          <w:sz w:val="19"/>
          <w:szCs w:val="19"/>
          <w:lang w:val="en-US"/>
        </w:rPr>
        <w:t>Fabian Feichter</w:t>
      </w:r>
      <w:r w:rsidRPr="001A7C60">
        <w:rPr>
          <w:rFonts w:ascii="Arial" w:eastAsia="Arial" w:hAnsi="Arial" w:cs="Arial"/>
          <w:sz w:val="19"/>
          <w:szCs w:val="19"/>
          <w:lang w:val="en-US"/>
        </w:rPr>
        <w:t xml:space="preserve">, </w:t>
      </w:r>
      <w:r w:rsidRPr="001A7C60">
        <w:rPr>
          <w:rFonts w:ascii="Arial" w:eastAsia="Arial" w:hAnsi="Arial" w:cs="Arial"/>
          <w:sz w:val="18"/>
          <w:szCs w:val="18"/>
          <w:lang w:val="en-US"/>
        </w:rPr>
        <w:t xml:space="preserve">„in between water – </w:t>
      </w:r>
      <w:proofErr w:type="spellStart"/>
      <w:proofErr w:type="gram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1A7C60">
        <w:rPr>
          <w:rFonts w:ascii="Arial" w:eastAsia="Arial" w:hAnsi="Arial" w:cs="Arial"/>
          <w:sz w:val="18"/>
          <w:szCs w:val="18"/>
          <w:lang w:val="en-US"/>
        </w:rPr>
        <w:t>“</w:t>
      </w:r>
      <w:proofErr w:type="gramEnd"/>
      <w:r w:rsidRPr="001A7C60">
        <w:rPr>
          <w:rFonts w:ascii="Arial" w:eastAsia="Arial" w:hAnsi="Arial" w:cs="Arial"/>
          <w:sz w:val="18"/>
          <w:szCs w:val="18"/>
          <w:lang w:val="en-US"/>
        </w:rPr>
        <w:t xml:space="preserve">, </w:t>
      </w:r>
      <w:proofErr w:type="spellStart"/>
      <w:r w:rsidRPr="001A7C60">
        <w:rPr>
          <w:rFonts w:ascii="Arial" w:eastAsia="Arial" w:hAnsi="Arial" w:cs="Arial"/>
          <w:sz w:val="18"/>
          <w:szCs w:val="18"/>
          <w:lang w:val="en-US"/>
        </w:rPr>
        <w:t>Installationsansicht</w:t>
      </w:r>
      <w:proofErr w:type="spellEnd"/>
      <w:r w:rsidRPr="001A7C60">
        <w:rPr>
          <w:rFonts w:ascii="Arial" w:eastAsia="Arial" w:hAnsi="Arial" w:cs="Arial"/>
          <w:sz w:val="18"/>
          <w:szCs w:val="18"/>
          <w:lang w:val="en-US"/>
        </w:rPr>
        <w:t xml:space="preserve">, </w:t>
      </w:r>
      <w:proofErr w:type="spellStart"/>
      <w:r w:rsidRPr="001A7C60">
        <w:rPr>
          <w:rFonts w:ascii="Arial" w:eastAsia="Arial" w:hAnsi="Arial" w:cs="Arial"/>
          <w:sz w:val="18"/>
          <w:szCs w:val="18"/>
          <w:lang w:val="en-US"/>
        </w:rPr>
        <w:t>Deutscher</w:t>
      </w:r>
      <w:proofErr w:type="spellEnd"/>
      <w:r w:rsidRPr="001A7C60">
        <w:rPr>
          <w:rFonts w:ascii="Arial" w:eastAsia="Arial" w:hAnsi="Arial" w:cs="Arial"/>
          <w:sz w:val="18"/>
          <w:szCs w:val="18"/>
          <w:lang w:val="en-US"/>
        </w:rPr>
        <w:t xml:space="preserve"> </w:t>
      </w:r>
      <w:proofErr w:type="spellStart"/>
      <w:r w:rsidRPr="001A7C60">
        <w:rPr>
          <w:rFonts w:ascii="Arial" w:eastAsia="Arial" w:hAnsi="Arial" w:cs="Arial"/>
          <w:sz w:val="18"/>
          <w:szCs w:val="18"/>
          <w:lang w:val="en-US"/>
        </w:rPr>
        <w:t>Pavillon</w:t>
      </w:r>
      <w:proofErr w:type="spellEnd"/>
      <w:r w:rsidRPr="001A7C60">
        <w:rPr>
          <w:rFonts w:ascii="Arial" w:eastAsia="Arial" w:hAnsi="Arial" w:cs="Arial"/>
          <w:sz w:val="18"/>
          <w:szCs w:val="18"/>
          <w:lang w:val="en-US"/>
        </w:rPr>
        <w:t>, Gwangju Biennale, 2024.</w:t>
      </w:r>
    </w:p>
    <w:p w14:paraId="155F79F9" w14:textId="77777777" w:rsidR="001A7C60" w:rsidRPr="001A7C60" w:rsidRDefault="001A7C60" w:rsidP="001E0892">
      <w:pPr>
        <w:spacing w:line="276" w:lineRule="auto"/>
        <w:rPr>
          <w:rFonts w:ascii="Arial" w:eastAsia="Arial" w:hAnsi="Arial" w:cs="Arial"/>
          <w:sz w:val="19"/>
          <w:szCs w:val="19"/>
          <w:lang w:val="en-US"/>
        </w:rPr>
      </w:pPr>
    </w:p>
    <w:p w14:paraId="6C6F01AB" w14:textId="2ADFBE45" w:rsidR="001A7C60" w:rsidRDefault="001A7C60" w:rsidP="001E0892">
      <w:pPr>
        <w:spacing w:line="276" w:lineRule="auto"/>
        <w:rPr>
          <w:rFonts w:ascii="Arial" w:eastAsia="Arial" w:hAnsi="Arial" w:cs="Arial"/>
          <w:noProof/>
          <w:sz w:val="19"/>
          <w:szCs w:val="19"/>
          <w:lang w:val="en-US"/>
        </w:rPr>
      </w:pPr>
      <w:r>
        <w:rPr>
          <w:rFonts w:ascii="Arial" w:eastAsia="Arial" w:hAnsi="Arial" w:cs="Arial"/>
          <w:noProof/>
          <w:sz w:val="19"/>
          <w:szCs w:val="19"/>
          <w:lang w:val="en-US"/>
        </w:rPr>
        <w:drawing>
          <wp:inline distT="0" distB="0" distL="0" distR="0" wp14:anchorId="48C068D4" wp14:editId="4256D928">
            <wp:extent cx="1524000" cy="1014984"/>
            <wp:effectExtent l="0" t="0" r="0" b="0"/>
            <wp:docPr id="565584602" name="Grafik 565584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602" name="German Pavilion Performance Floating Hut Schwebende Huette (1).jp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67060">
        <w:rPr>
          <w:rFonts w:ascii="Arial" w:eastAsia="Arial" w:hAnsi="Arial" w:cs="Arial"/>
          <w:noProof/>
          <w:sz w:val="19"/>
          <w:szCs w:val="19"/>
          <w:lang w:val="en-US"/>
        </w:rPr>
        <w:t xml:space="preserve">  </w:t>
      </w:r>
      <w:r>
        <w:rPr>
          <w:rFonts w:ascii="Arial" w:eastAsia="Arial" w:hAnsi="Arial" w:cs="Arial"/>
          <w:noProof/>
          <w:sz w:val="19"/>
          <w:szCs w:val="19"/>
          <w:lang w:val="en-US"/>
        </w:rPr>
        <w:drawing>
          <wp:inline distT="0" distB="0" distL="0" distR="0" wp14:anchorId="0BFE12CB" wp14:editId="18D5B5FD">
            <wp:extent cx="1524000" cy="1014984"/>
            <wp:effectExtent l="0" t="0" r="0" b="0"/>
            <wp:docPr id="565584603" name="Grafik 565584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603" name="German Pavilion Performance Floating Hut Schwebende Huette (2)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67060">
        <w:rPr>
          <w:rFonts w:ascii="Arial" w:eastAsia="Arial" w:hAnsi="Arial" w:cs="Arial"/>
          <w:noProof/>
          <w:sz w:val="19"/>
          <w:szCs w:val="19"/>
          <w:lang w:val="en-US"/>
        </w:rPr>
        <w:t xml:space="preserve">  </w:t>
      </w:r>
      <w:r>
        <w:rPr>
          <w:rFonts w:ascii="Arial" w:eastAsia="Arial" w:hAnsi="Arial" w:cs="Arial"/>
          <w:noProof/>
          <w:sz w:val="19"/>
          <w:szCs w:val="19"/>
          <w:lang w:val="en-US"/>
        </w:rPr>
        <w:drawing>
          <wp:inline distT="0" distB="0" distL="0" distR="0" wp14:anchorId="24B6936D" wp14:editId="59B3784F">
            <wp:extent cx="1524000" cy="1014984"/>
            <wp:effectExtent l="0" t="0" r="0" b="0"/>
            <wp:docPr id="565584604" name="Grafik 5655846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604" name="German Pavilion Performance Floating Hut Schwebende Huette (3).jp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67060">
        <w:rPr>
          <w:rFonts w:ascii="Arial" w:eastAsia="Arial" w:hAnsi="Arial" w:cs="Arial"/>
          <w:noProof/>
          <w:sz w:val="19"/>
          <w:szCs w:val="19"/>
          <w:lang w:val="en-US"/>
        </w:rPr>
        <w:t xml:space="preserve">  </w:t>
      </w:r>
      <w:r>
        <w:rPr>
          <w:rFonts w:ascii="Arial" w:eastAsia="Arial" w:hAnsi="Arial" w:cs="Arial"/>
          <w:noProof/>
          <w:sz w:val="19"/>
          <w:szCs w:val="19"/>
          <w:lang w:val="en-US"/>
        </w:rPr>
        <w:drawing>
          <wp:inline distT="0" distB="0" distL="0" distR="0" wp14:anchorId="5837A0BB" wp14:editId="551B60E4">
            <wp:extent cx="1524000" cy="1014984"/>
            <wp:effectExtent l="0" t="0" r="0" b="0"/>
            <wp:docPr id="565584605" name="Grafik 565584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84605" name="German Pavilion Performance Floating Hut Schwebende Huette (4).jpg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321A0" w14:textId="7B7DD8AE" w:rsidR="00667060" w:rsidRDefault="00667060" w:rsidP="001E0892">
      <w:pPr>
        <w:spacing w:line="276" w:lineRule="auto"/>
        <w:rPr>
          <w:rFonts w:ascii="Arial" w:eastAsia="Arial" w:hAnsi="Arial" w:cs="Arial"/>
          <w:sz w:val="19"/>
          <w:szCs w:val="19"/>
          <w:lang w:val="en-US"/>
        </w:rPr>
      </w:pPr>
    </w:p>
    <w:p w14:paraId="799F093C" w14:textId="034DD63D" w:rsidR="00667060" w:rsidRPr="001A7C60" w:rsidRDefault="00667060" w:rsidP="00667060">
      <w:pPr>
        <w:spacing w:line="276" w:lineRule="auto"/>
        <w:rPr>
          <w:rFonts w:ascii="Arial" w:eastAsia="Arial" w:hAnsi="Arial" w:cs="Arial"/>
          <w:sz w:val="19"/>
          <w:szCs w:val="19"/>
          <w:lang w:val="en-US"/>
        </w:rPr>
      </w:pPr>
      <w:r>
        <w:rPr>
          <w:rFonts w:ascii="Arial" w:eastAsia="Arial" w:hAnsi="Arial" w:cs="Arial"/>
          <w:sz w:val="19"/>
          <w:szCs w:val="19"/>
          <w:lang w:val="en-US"/>
        </w:rPr>
        <w:t xml:space="preserve">Floating Hut, Performance with music, </w:t>
      </w:r>
      <w:proofErr w:type="spellStart"/>
      <w:r w:rsidRPr="00667060">
        <w:rPr>
          <w:rFonts w:ascii="Arial" w:eastAsia="Arial" w:hAnsi="Arial" w:cs="Arial"/>
          <w:sz w:val="19"/>
          <w:szCs w:val="19"/>
          <w:lang w:val="en-US"/>
        </w:rPr>
        <w:t>Jehyun</w:t>
      </w:r>
      <w:proofErr w:type="spellEnd"/>
      <w:r w:rsidRPr="00667060">
        <w:rPr>
          <w:rFonts w:ascii="Arial" w:eastAsia="Arial" w:hAnsi="Arial" w:cs="Arial"/>
          <w:sz w:val="19"/>
          <w:szCs w:val="19"/>
          <w:lang w:val="en-US"/>
        </w:rPr>
        <w:t xml:space="preserve"> Shin with Biju Lee, Sung Yong Hong and </w:t>
      </w:r>
      <w:proofErr w:type="spellStart"/>
      <w:r w:rsidRPr="00667060">
        <w:rPr>
          <w:rFonts w:ascii="Arial" w:eastAsia="Arial" w:hAnsi="Arial" w:cs="Arial"/>
          <w:sz w:val="19"/>
          <w:szCs w:val="19"/>
          <w:lang w:val="en-US"/>
        </w:rPr>
        <w:t>Hyojin</w:t>
      </w:r>
      <w:proofErr w:type="spellEnd"/>
      <w:r w:rsidRPr="00667060">
        <w:rPr>
          <w:rFonts w:ascii="Arial" w:eastAsia="Arial" w:hAnsi="Arial" w:cs="Arial"/>
          <w:sz w:val="19"/>
          <w:szCs w:val="19"/>
          <w:lang w:val="en-US"/>
        </w:rPr>
        <w:t xml:space="preserve"> Park, </w:t>
      </w:r>
      <w:proofErr w:type="spellStart"/>
      <w:r w:rsidRPr="00667060">
        <w:rPr>
          <w:rFonts w:ascii="Arial" w:eastAsia="Arial" w:hAnsi="Arial" w:cs="Arial"/>
          <w:sz w:val="19"/>
          <w:szCs w:val="19"/>
          <w:lang w:val="en-US"/>
        </w:rPr>
        <w:t>Jee</w:t>
      </w:r>
      <w:proofErr w:type="spellEnd"/>
      <w:r w:rsidRPr="00667060">
        <w:rPr>
          <w:rFonts w:ascii="Arial" w:eastAsia="Arial" w:hAnsi="Arial" w:cs="Arial"/>
          <w:sz w:val="19"/>
          <w:szCs w:val="19"/>
          <w:lang w:val="en-US"/>
        </w:rPr>
        <w:t xml:space="preserve"> Yeon Kim, Jae in Hwang and Yuri </w:t>
      </w:r>
      <w:proofErr w:type="spellStart"/>
      <w:r w:rsidRPr="00667060">
        <w:rPr>
          <w:rFonts w:ascii="Arial" w:eastAsia="Arial" w:hAnsi="Arial" w:cs="Arial"/>
          <w:sz w:val="19"/>
          <w:szCs w:val="19"/>
          <w:lang w:val="en-US"/>
        </w:rPr>
        <w:t>Seo</w:t>
      </w:r>
      <w:proofErr w:type="spellEnd"/>
      <w:r w:rsidRPr="001A7C60">
        <w:rPr>
          <w:rFonts w:ascii="Arial" w:eastAsia="Arial" w:hAnsi="Arial" w:cs="Arial"/>
          <w:sz w:val="19"/>
          <w:szCs w:val="19"/>
          <w:lang w:val="en-US"/>
        </w:rPr>
        <w:t xml:space="preserve">, </w:t>
      </w:r>
      <w:r w:rsidRPr="001A7C60">
        <w:rPr>
          <w:rFonts w:ascii="Arial" w:eastAsia="Arial" w:hAnsi="Arial" w:cs="Arial"/>
          <w:sz w:val="18"/>
          <w:szCs w:val="18"/>
          <w:lang w:val="en-US"/>
        </w:rPr>
        <w:t xml:space="preserve">„in between water – </w:t>
      </w:r>
      <w:proofErr w:type="spellStart"/>
      <w:proofErr w:type="gram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1A7C60">
        <w:rPr>
          <w:rFonts w:ascii="Arial" w:eastAsia="Arial" w:hAnsi="Arial" w:cs="Arial"/>
          <w:sz w:val="18"/>
          <w:szCs w:val="18"/>
          <w:lang w:val="en-US"/>
        </w:rPr>
        <w:t>“</w:t>
      </w:r>
      <w:proofErr w:type="gramEnd"/>
      <w:r w:rsidRPr="001A7C60">
        <w:rPr>
          <w:rFonts w:ascii="Arial" w:eastAsia="Arial" w:hAnsi="Arial" w:cs="Arial"/>
          <w:sz w:val="18"/>
          <w:szCs w:val="18"/>
          <w:lang w:val="en-US"/>
        </w:rPr>
        <w:t xml:space="preserve">, installation view, German Pavilion, Gwangju Biennale, 2024. </w:t>
      </w:r>
    </w:p>
    <w:p w14:paraId="653247CB" w14:textId="6288525D" w:rsidR="00667060" w:rsidRDefault="00667060" w:rsidP="00667060">
      <w:pPr>
        <w:spacing w:line="276" w:lineRule="auto"/>
        <w:rPr>
          <w:rFonts w:ascii="Arial" w:eastAsia="Arial" w:hAnsi="Arial" w:cs="Arial"/>
          <w:sz w:val="18"/>
          <w:szCs w:val="18"/>
          <w:lang w:val="en-US"/>
        </w:rPr>
      </w:pPr>
      <w:proofErr w:type="spellStart"/>
      <w:r>
        <w:rPr>
          <w:rFonts w:ascii="Arial" w:eastAsia="Arial" w:hAnsi="Arial" w:cs="Arial"/>
          <w:sz w:val="19"/>
          <w:szCs w:val="19"/>
          <w:lang w:val="en-US"/>
        </w:rPr>
        <w:t>Schwebende</w:t>
      </w:r>
      <w:proofErr w:type="spellEnd"/>
      <w:r>
        <w:rPr>
          <w:rFonts w:ascii="Arial" w:eastAsia="Arial" w:hAnsi="Arial" w:cs="Arial"/>
          <w:sz w:val="19"/>
          <w:szCs w:val="19"/>
          <w:lang w:val="en-US"/>
        </w:rPr>
        <w:t xml:space="preserve"> </w:t>
      </w:r>
      <w:proofErr w:type="spellStart"/>
      <w:r>
        <w:rPr>
          <w:rFonts w:ascii="Arial" w:eastAsia="Arial" w:hAnsi="Arial" w:cs="Arial"/>
          <w:sz w:val="19"/>
          <w:szCs w:val="19"/>
          <w:lang w:val="en-US"/>
        </w:rPr>
        <w:t>Hütte</w:t>
      </w:r>
      <w:proofErr w:type="spellEnd"/>
      <w:r>
        <w:rPr>
          <w:rFonts w:ascii="Arial" w:eastAsia="Arial" w:hAnsi="Arial" w:cs="Arial"/>
          <w:sz w:val="19"/>
          <w:szCs w:val="19"/>
          <w:lang w:val="en-US"/>
        </w:rPr>
        <w:t xml:space="preserve">, Performance </w:t>
      </w:r>
      <w:proofErr w:type="spellStart"/>
      <w:r>
        <w:rPr>
          <w:rFonts w:ascii="Arial" w:eastAsia="Arial" w:hAnsi="Arial" w:cs="Arial"/>
          <w:sz w:val="19"/>
          <w:szCs w:val="19"/>
          <w:lang w:val="en-US"/>
        </w:rPr>
        <w:t>mit</w:t>
      </w:r>
      <w:proofErr w:type="spellEnd"/>
      <w:r>
        <w:rPr>
          <w:rFonts w:ascii="Arial" w:eastAsia="Arial" w:hAnsi="Arial" w:cs="Arial"/>
          <w:sz w:val="19"/>
          <w:szCs w:val="19"/>
          <w:lang w:val="en-US"/>
        </w:rPr>
        <w:t xml:space="preserve"> </w:t>
      </w:r>
      <w:proofErr w:type="spellStart"/>
      <w:r>
        <w:rPr>
          <w:rFonts w:ascii="Arial" w:eastAsia="Arial" w:hAnsi="Arial" w:cs="Arial"/>
          <w:sz w:val="19"/>
          <w:szCs w:val="19"/>
          <w:lang w:val="en-US"/>
        </w:rPr>
        <w:t>Musik</w:t>
      </w:r>
      <w:proofErr w:type="spellEnd"/>
      <w:r w:rsidRPr="00667060">
        <w:rPr>
          <w:lang w:val="en-US"/>
        </w:rPr>
        <w:t xml:space="preserve"> </w:t>
      </w:r>
      <w:proofErr w:type="spellStart"/>
      <w:r w:rsidRPr="00667060">
        <w:rPr>
          <w:rFonts w:ascii="Arial" w:eastAsia="Arial" w:hAnsi="Arial" w:cs="Arial"/>
          <w:sz w:val="19"/>
          <w:szCs w:val="19"/>
          <w:lang w:val="en-US"/>
        </w:rPr>
        <w:t>Jehyun</w:t>
      </w:r>
      <w:proofErr w:type="spellEnd"/>
      <w:r w:rsidRPr="00667060">
        <w:rPr>
          <w:rFonts w:ascii="Arial" w:eastAsia="Arial" w:hAnsi="Arial" w:cs="Arial"/>
          <w:sz w:val="19"/>
          <w:szCs w:val="19"/>
          <w:lang w:val="en-US"/>
        </w:rPr>
        <w:t xml:space="preserve"> Shin with Biju Lee, Sung Yong Hong and </w:t>
      </w:r>
      <w:proofErr w:type="spellStart"/>
      <w:r w:rsidRPr="00667060">
        <w:rPr>
          <w:rFonts w:ascii="Arial" w:eastAsia="Arial" w:hAnsi="Arial" w:cs="Arial"/>
          <w:sz w:val="19"/>
          <w:szCs w:val="19"/>
          <w:lang w:val="en-US"/>
        </w:rPr>
        <w:t>Hyojin</w:t>
      </w:r>
      <w:proofErr w:type="spellEnd"/>
      <w:r w:rsidRPr="00667060">
        <w:rPr>
          <w:rFonts w:ascii="Arial" w:eastAsia="Arial" w:hAnsi="Arial" w:cs="Arial"/>
          <w:sz w:val="19"/>
          <w:szCs w:val="19"/>
          <w:lang w:val="en-US"/>
        </w:rPr>
        <w:t xml:space="preserve"> Park, </w:t>
      </w:r>
      <w:proofErr w:type="spellStart"/>
      <w:r w:rsidRPr="00667060">
        <w:rPr>
          <w:rFonts w:ascii="Arial" w:eastAsia="Arial" w:hAnsi="Arial" w:cs="Arial"/>
          <w:sz w:val="19"/>
          <w:szCs w:val="19"/>
          <w:lang w:val="en-US"/>
        </w:rPr>
        <w:t>Jee</w:t>
      </w:r>
      <w:proofErr w:type="spellEnd"/>
      <w:r w:rsidRPr="00667060">
        <w:rPr>
          <w:rFonts w:ascii="Arial" w:eastAsia="Arial" w:hAnsi="Arial" w:cs="Arial"/>
          <w:sz w:val="19"/>
          <w:szCs w:val="19"/>
          <w:lang w:val="en-US"/>
        </w:rPr>
        <w:t xml:space="preserve"> Yeon Kim, Jae in Hwang and Yuri </w:t>
      </w:r>
      <w:proofErr w:type="spellStart"/>
      <w:r w:rsidRPr="00667060">
        <w:rPr>
          <w:rFonts w:ascii="Arial" w:eastAsia="Arial" w:hAnsi="Arial" w:cs="Arial"/>
          <w:sz w:val="19"/>
          <w:szCs w:val="19"/>
          <w:lang w:val="en-US"/>
        </w:rPr>
        <w:t>Seo</w:t>
      </w:r>
      <w:proofErr w:type="spellEnd"/>
      <w:r w:rsidRPr="001A7C60">
        <w:rPr>
          <w:rFonts w:ascii="Arial" w:eastAsia="Arial" w:hAnsi="Arial" w:cs="Arial"/>
          <w:sz w:val="19"/>
          <w:szCs w:val="19"/>
          <w:lang w:val="en-US"/>
        </w:rPr>
        <w:t xml:space="preserve">, </w:t>
      </w:r>
      <w:r w:rsidRPr="001A7C60">
        <w:rPr>
          <w:rFonts w:ascii="Arial" w:eastAsia="Arial" w:hAnsi="Arial" w:cs="Arial"/>
          <w:sz w:val="18"/>
          <w:szCs w:val="18"/>
          <w:lang w:val="en-US"/>
        </w:rPr>
        <w:t xml:space="preserve">„in between water – </w:t>
      </w:r>
      <w:proofErr w:type="spellStart"/>
      <w:proofErr w:type="gram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1A7C60">
        <w:rPr>
          <w:rFonts w:ascii="Arial" w:eastAsia="Arial" w:hAnsi="Arial" w:cs="Arial"/>
          <w:sz w:val="18"/>
          <w:szCs w:val="18"/>
          <w:lang w:val="en-US"/>
        </w:rPr>
        <w:t>“</w:t>
      </w:r>
      <w:proofErr w:type="gramEnd"/>
      <w:r w:rsidRPr="001A7C60">
        <w:rPr>
          <w:rFonts w:ascii="Arial" w:eastAsia="Arial" w:hAnsi="Arial" w:cs="Arial"/>
          <w:sz w:val="18"/>
          <w:szCs w:val="18"/>
          <w:lang w:val="en-US"/>
        </w:rPr>
        <w:t xml:space="preserve">, </w:t>
      </w:r>
      <w:proofErr w:type="spellStart"/>
      <w:r w:rsidRPr="001A7C60">
        <w:rPr>
          <w:rFonts w:ascii="Arial" w:eastAsia="Arial" w:hAnsi="Arial" w:cs="Arial"/>
          <w:sz w:val="18"/>
          <w:szCs w:val="18"/>
          <w:lang w:val="en-US"/>
        </w:rPr>
        <w:t>Installationsansicht</w:t>
      </w:r>
      <w:proofErr w:type="spellEnd"/>
      <w:r w:rsidRPr="001A7C60">
        <w:rPr>
          <w:rFonts w:ascii="Arial" w:eastAsia="Arial" w:hAnsi="Arial" w:cs="Arial"/>
          <w:sz w:val="18"/>
          <w:szCs w:val="18"/>
          <w:lang w:val="en-US"/>
        </w:rPr>
        <w:t xml:space="preserve">, </w:t>
      </w:r>
      <w:proofErr w:type="spellStart"/>
      <w:r w:rsidRPr="001A7C60">
        <w:rPr>
          <w:rFonts w:ascii="Arial" w:eastAsia="Arial" w:hAnsi="Arial" w:cs="Arial"/>
          <w:sz w:val="18"/>
          <w:szCs w:val="18"/>
          <w:lang w:val="en-US"/>
        </w:rPr>
        <w:t>Deutscher</w:t>
      </w:r>
      <w:proofErr w:type="spellEnd"/>
      <w:r w:rsidRPr="001A7C60">
        <w:rPr>
          <w:rFonts w:ascii="Arial" w:eastAsia="Arial" w:hAnsi="Arial" w:cs="Arial"/>
          <w:sz w:val="18"/>
          <w:szCs w:val="18"/>
          <w:lang w:val="en-US"/>
        </w:rPr>
        <w:t xml:space="preserve"> </w:t>
      </w:r>
      <w:proofErr w:type="spellStart"/>
      <w:r w:rsidRPr="001A7C60">
        <w:rPr>
          <w:rFonts w:ascii="Arial" w:eastAsia="Arial" w:hAnsi="Arial" w:cs="Arial"/>
          <w:sz w:val="18"/>
          <w:szCs w:val="18"/>
          <w:lang w:val="en-US"/>
        </w:rPr>
        <w:t>Pavillon</w:t>
      </w:r>
      <w:proofErr w:type="spellEnd"/>
      <w:r w:rsidRPr="001A7C60">
        <w:rPr>
          <w:rFonts w:ascii="Arial" w:eastAsia="Arial" w:hAnsi="Arial" w:cs="Arial"/>
          <w:sz w:val="18"/>
          <w:szCs w:val="18"/>
          <w:lang w:val="en-US"/>
        </w:rPr>
        <w:t>, Gwangju Biennale, 2024.</w:t>
      </w:r>
    </w:p>
    <w:p w14:paraId="22CC9CFE" w14:textId="1EAF82A2" w:rsidR="00667060" w:rsidRDefault="00667060" w:rsidP="00667060">
      <w:pPr>
        <w:spacing w:line="276" w:lineRule="auto"/>
        <w:rPr>
          <w:rFonts w:ascii="Arial" w:eastAsia="Arial" w:hAnsi="Arial" w:cs="Arial"/>
          <w:noProof/>
          <w:sz w:val="19"/>
          <w:szCs w:val="19"/>
          <w:lang w:val="en-US"/>
        </w:rPr>
      </w:pPr>
    </w:p>
    <w:p w14:paraId="4E3349D5" w14:textId="1AC04621" w:rsidR="00667060" w:rsidRPr="001A7C60" w:rsidRDefault="00667060" w:rsidP="00667060">
      <w:pPr>
        <w:spacing w:line="276" w:lineRule="auto"/>
        <w:rPr>
          <w:rFonts w:ascii="Arial" w:eastAsia="Arial" w:hAnsi="Arial" w:cs="Arial"/>
          <w:noProof/>
          <w:sz w:val="19"/>
          <w:szCs w:val="19"/>
          <w:lang w:val="en-US"/>
        </w:rPr>
      </w:pPr>
      <w:r>
        <w:rPr>
          <w:noProof/>
        </w:rPr>
        <w:lastRenderedPageBreak/>
        <w:drawing>
          <wp:inline distT="0" distB="0" distL="0" distR="0" wp14:anchorId="1501462E" wp14:editId="0177326F">
            <wp:extent cx="1476696" cy="1107503"/>
            <wp:effectExtent l="0" t="0" r="9525" b="0"/>
            <wp:docPr id="565584606" name="Grafik 565584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9334" cy="1116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EE7815" w14:textId="77777777" w:rsidR="00667060" w:rsidRPr="001A7C60" w:rsidRDefault="00667060" w:rsidP="001E0892">
      <w:pPr>
        <w:spacing w:line="276" w:lineRule="auto"/>
        <w:rPr>
          <w:rFonts w:ascii="Arial" w:eastAsia="Arial" w:hAnsi="Arial" w:cs="Arial"/>
          <w:sz w:val="19"/>
          <w:szCs w:val="19"/>
          <w:lang w:val="en-US"/>
        </w:rPr>
      </w:pPr>
    </w:p>
    <w:p w14:paraId="4FF50635" w14:textId="098B5D64" w:rsidR="00667060" w:rsidRPr="00CD079E" w:rsidRDefault="00667060" w:rsidP="00667060">
      <w:pPr>
        <w:spacing w:line="276" w:lineRule="auto"/>
        <w:rPr>
          <w:rFonts w:ascii="Arial" w:eastAsia="Arial" w:hAnsi="Arial" w:cs="Arial"/>
          <w:sz w:val="19"/>
          <w:szCs w:val="19"/>
        </w:rPr>
      </w:pPr>
      <w:proofErr w:type="spellStart"/>
      <w:r>
        <w:rPr>
          <w:rFonts w:ascii="Arial" w:eastAsia="Arial" w:hAnsi="Arial" w:cs="Arial"/>
          <w:sz w:val="19"/>
          <w:szCs w:val="19"/>
          <w:lang w:val="en-US"/>
        </w:rPr>
        <w:t>Searching&amp;Collecting</w:t>
      </w:r>
      <w:proofErr w:type="spellEnd"/>
      <w:r>
        <w:rPr>
          <w:rFonts w:ascii="Arial" w:eastAsia="Arial" w:hAnsi="Arial" w:cs="Arial"/>
          <w:sz w:val="19"/>
          <w:szCs w:val="19"/>
          <w:lang w:val="en-US"/>
        </w:rPr>
        <w:t xml:space="preserve">, </w:t>
      </w:r>
      <w:r>
        <w:rPr>
          <w:rFonts w:ascii="Arial" w:eastAsia="Arial" w:hAnsi="Arial" w:cs="Arial"/>
          <w:i/>
          <w:sz w:val="19"/>
          <w:szCs w:val="19"/>
          <w:lang w:val="en-US"/>
        </w:rPr>
        <w:t>Fata Morgana,</w:t>
      </w:r>
      <w:r>
        <w:rPr>
          <w:rFonts w:ascii="Arial" w:eastAsia="Arial" w:hAnsi="Arial" w:cs="Arial"/>
          <w:sz w:val="19"/>
          <w:szCs w:val="19"/>
          <w:lang w:val="en-US"/>
        </w:rPr>
        <w:t xml:space="preserve"> Siyoung Kim</w:t>
      </w:r>
      <w:r w:rsidRPr="001A7C60">
        <w:rPr>
          <w:rFonts w:ascii="Arial" w:eastAsia="Arial" w:hAnsi="Arial" w:cs="Arial"/>
          <w:sz w:val="19"/>
          <w:szCs w:val="19"/>
          <w:lang w:val="en-US"/>
        </w:rPr>
        <w:t xml:space="preserve">, </w:t>
      </w:r>
      <w:r w:rsidRPr="001A7C60">
        <w:rPr>
          <w:rFonts w:ascii="Arial" w:eastAsia="Arial" w:hAnsi="Arial" w:cs="Arial"/>
          <w:sz w:val="18"/>
          <w:szCs w:val="18"/>
          <w:lang w:val="en-US"/>
        </w:rPr>
        <w:t xml:space="preserve">„in between water – </w:t>
      </w:r>
      <w:proofErr w:type="spellStart"/>
      <w:proofErr w:type="gram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1A7C60">
        <w:rPr>
          <w:rFonts w:ascii="Arial" w:eastAsia="Arial" w:hAnsi="Arial" w:cs="Arial"/>
          <w:sz w:val="18"/>
          <w:szCs w:val="18"/>
          <w:lang w:val="en-US"/>
        </w:rPr>
        <w:t>“</w:t>
      </w:r>
      <w:proofErr w:type="gramEnd"/>
      <w:r w:rsidRPr="001A7C60">
        <w:rPr>
          <w:rFonts w:ascii="Arial" w:eastAsia="Arial" w:hAnsi="Arial" w:cs="Arial"/>
          <w:sz w:val="18"/>
          <w:szCs w:val="18"/>
          <w:lang w:val="en-US"/>
        </w:rPr>
        <w:t xml:space="preserve">, installation view, German Pavilion, Gwangju Biennale, 2024. </w:t>
      </w:r>
      <w:proofErr w:type="spellStart"/>
      <w:r w:rsidR="00CD079E" w:rsidRPr="00CD079E">
        <w:rPr>
          <w:rFonts w:ascii="Arial" w:eastAsia="Arial" w:hAnsi="Arial" w:cs="Arial"/>
          <w:sz w:val="18"/>
          <w:szCs w:val="18"/>
        </w:rPr>
        <w:t>Photo</w:t>
      </w:r>
      <w:proofErr w:type="spellEnd"/>
      <w:r w:rsidR="00CD079E" w:rsidRPr="00CD079E">
        <w:rPr>
          <w:rFonts w:ascii="Arial" w:eastAsia="Arial" w:hAnsi="Arial" w:cs="Arial"/>
          <w:sz w:val="18"/>
          <w:szCs w:val="18"/>
        </w:rPr>
        <w:t>: Fabian Feichter</w:t>
      </w:r>
    </w:p>
    <w:p w14:paraId="05FBFB58" w14:textId="1FB4A934" w:rsidR="00667060" w:rsidRPr="00667060" w:rsidRDefault="00667060" w:rsidP="00667060">
      <w:pPr>
        <w:spacing w:line="276" w:lineRule="auto"/>
        <w:rPr>
          <w:rFonts w:ascii="Arial" w:eastAsia="Arial" w:hAnsi="Arial" w:cs="Arial"/>
          <w:noProof/>
          <w:sz w:val="19"/>
          <w:szCs w:val="19"/>
        </w:rPr>
      </w:pPr>
      <w:proofErr w:type="spellStart"/>
      <w:r w:rsidRPr="00667060">
        <w:rPr>
          <w:rFonts w:ascii="Arial" w:eastAsia="Arial" w:hAnsi="Arial" w:cs="Arial"/>
          <w:sz w:val="19"/>
          <w:szCs w:val="19"/>
        </w:rPr>
        <w:t>Suchen&amp;Sammeln</w:t>
      </w:r>
      <w:proofErr w:type="spellEnd"/>
      <w:r w:rsidRPr="00667060">
        <w:rPr>
          <w:rFonts w:ascii="Arial" w:eastAsia="Arial" w:hAnsi="Arial" w:cs="Arial"/>
          <w:sz w:val="19"/>
          <w:szCs w:val="19"/>
        </w:rPr>
        <w:t>,</w:t>
      </w:r>
      <w:r w:rsidRPr="00667060">
        <w:rPr>
          <w:rFonts w:ascii="Arial" w:eastAsia="Arial" w:hAnsi="Arial" w:cs="Arial"/>
          <w:i/>
          <w:sz w:val="19"/>
          <w:szCs w:val="19"/>
        </w:rPr>
        <w:t xml:space="preserve"> Fa</w:t>
      </w:r>
      <w:r>
        <w:rPr>
          <w:rFonts w:ascii="Arial" w:eastAsia="Arial" w:hAnsi="Arial" w:cs="Arial"/>
          <w:i/>
          <w:sz w:val="19"/>
          <w:szCs w:val="19"/>
        </w:rPr>
        <w:t>ta Morgana</w:t>
      </w:r>
      <w:r w:rsidRPr="00667060">
        <w:rPr>
          <w:rFonts w:ascii="Arial" w:eastAsia="Arial" w:hAnsi="Arial" w:cs="Arial"/>
          <w:i/>
          <w:sz w:val="19"/>
          <w:szCs w:val="19"/>
        </w:rPr>
        <w:t>,</w:t>
      </w:r>
      <w:r w:rsidRPr="00667060">
        <w:rPr>
          <w:rFonts w:ascii="Arial" w:eastAsia="Arial" w:hAnsi="Arial" w:cs="Arial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Siyoung Kim</w:t>
      </w:r>
      <w:r w:rsidRPr="00667060">
        <w:rPr>
          <w:rFonts w:ascii="Arial" w:eastAsia="Arial" w:hAnsi="Arial" w:cs="Arial"/>
          <w:sz w:val="19"/>
          <w:szCs w:val="19"/>
        </w:rPr>
        <w:t xml:space="preserve">, </w:t>
      </w:r>
      <w:r w:rsidRPr="00667060">
        <w:rPr>
          <w:rFonts w:ascii="Arial" w:eastAsia="Arial" w:hAnsi="Arial" w:cs="Arial"/>
          <w:sz w:val="18"/>
          <w:szCs w:val="18"/>
        </w:rPr>
        <w:t xml:space="preserve">„in </w:t>
      </w:r>
      <w:proofErr w:type="spellStart"/>
      <w:r w:rsidRPr="00667060">
        <w:rPr>
          <w:rFonts w:ascii="Arial" w:eastAsia="Arial" w:hAnsi="Arial" w:cs="Arial"/>
          <w:sz w:val="18"/>
          <w:szCs w:val="18"/>
        </w:rPr>
        <w:t>between</w:t>
      </w:r>
      <w:proofErr w:type="spellEnd"/>
      <w:r w:rsidRPr="00667060">
        <w:rPr>
          <w:rFonts w:ascii="Arial" w:eastAsia="Arial" w:hAnsi="Arial" w:cs="Arial"/>
          <w:sz w:val="18"/>
          <w:szCs w:val="18"/>
        </w:rPr>
        <w:t xml:space="preserve"> </w:t>
      </w:r>
      <w:proofErr w:type="spellStart"/>
      <w:r w:rsidRPr="00667060">
        <w:rPr>
          <w:rFonts w:ascii="Arial" w:eastAsia="Arial" w:hAnsi="Arial" w:cs="Arial"/>
          <w:sz w:val="18"/>
          <w:szCs w:val="18"/>
        </w:rPr>
        <w:t>water</w:t>
      </w:r>
      <w:proofErr w:type="spellEnd"/>
      <w:r w:rsidRPr="00667060">
        <w:rPr>
          <w:rFonts w:ascii="Arial" w:eastAsia="Arial" w:hAnsi="Arial" w:cs="Arial"/>
          <w:sz w:val="18"/>
          <w:szCs w:val="18"/>
        </w:rPr>
        <w:t xml:space="preserve"> – </w:t>
      </w:r>
      <w:proofErr w:type="spellStart"/>
      <w:r w:rsidRPr="007D5490">
        <w:rPr>
          <w:rFonts w:ascii="Malgun Gothic" w:eastAsia="Malgun Gothic" w:hAnsi="Malgun Gothic" w:cs="Malgun Gothic" w:hint="eastAsia"/>
          <w:sz w:val="18"/>
          <w:szCs w:val="18"/>
          <w:lang w:val="en-US"/>
        </w:rPr>
        <w:t>두물마을</w:t>
      </w:r>
      <w:proofErr w:type="spellEnd"/>
      <w:r w:rsidRPr="00667060">
        <w:rPr>
          <w:rFonts w:ascii="Arial" w:eastAsia="Arial" w:hAnsi="Arial" w:cs="Arial"/>
          <w:sz w:val="18"/>
          <w:szCs w:val="18"/>
        </w:rPr>
        <w:t xml:space="preserve">“, Installationsansicht, Deutscher Pavillon, </w:t>
      </w:r>
      <w:proofErr w:type="spellStart"/>
      <w:r w:rsidRPr="00667060">
        <w:rPr>
          <w:rFonts w:ascii="Arial" w:eastAsia="Arial" w:hAnsi="Arial" w:cs="Arial"/>
          <w:sz w:val="18"/>
          <w:szCs w:val="18"/>
        </w:rPr>
        <w:t>Gwangju</w:t>
      </w:r>
      <w:proofErr w:type="spellEnd"/>
      <w:r w:rsidRPr="00667060">
        <w:rPr>
          <w:rFonts w:ascii="Arial" w:eastAsia="Arial" w:hAnsi="Arial" w:cs="Arial"/>
          <w:sz w:val="18"/>
          <w:szCs w:val="18"/>
        </w:rPr>
        <w:t xml:space="preserve"> Biennale, 2024.</w:t>
      </w:r>
      <w:r w:rsidR="00CD079E">
        <w:rPr>
          <w:rFonts w:ascii="Arial" w:eastAsia="Arial" w:hAnsi="Arial" w:cs="Arial"/>
          <w:sz w:val="18"/>
          <w:szCs w:val="18"/>
        </w:rPr>
        <w:t xml:space="preserve"> Foto: Fabian Feichter</w:t>
      </w:r>
    </w:p>
    <w:p w14:paraId="70C80BB7" w14:textId="77777777" w:rsidR="00EA1502" w:rsidRPr="00667060" w:rsidRDefault="00EA1502" w:rsidP="001E0892">
      <w:pPr>
        <w:spacing w:line="276" w:lineRule="auto"/>
        <w:rPr>
          <w:rFonts w:ascii="Arial" w:eastAsia="Arial" w:hAnsi="Arial" w:cs="Arial"/>
          <w:sz w:val="19"/>
          <w:szCs w:val="19"/>
        </w:rPr>
      </w:pPr>
    </w:p>
    <w:p w14:paraId="42034364" w14:textId="77777777" w:rsidR="000C2D2D" w:rsidRDefault="000C2D2D" w:rsidP="001E0892">
      <w:pPr>
        <w:spacing w:line="276" w:lineRule="auto"/>
        <w:rPr>
          <w:rFonts w:ascii="Arial" w:eastAsia="Arial" w:hAnsi="Arial" w:cs="Arial"/>
          <w:sz w:val="19"/>
          <w:szCs w:val="19"/>
        </w:rPr>
      </w:pPr>
    </w:p>
    <w:p w14:paraId="39BD20FE" w14:textId="54D672E9" w:rsidR="00F40904" w:rsidRDefault="00B2326B" w:rsidP="001E0892">
      <w:pPr>
        <w:spacing w:line="276" w:lineRule="auto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***</w:t>
      </w:r>
    </w:p>
    <w:p w14:paraId="287A20D5" w14:textId="77777777" w:rsidR="00F40904" w:rsidRDefault="00B2326B" w:rsidP="001E0892">
      <w:pPr>
        <w:spacing w:line="276" w:lineRule="auto"/>
        <w:rPr>
          <w:rFonts w:ascii="Arial" w:eastAsia="Arial" w:hAnsi="Arial" w:cs="Arial"/>
          <w:b/>
          <w:sz w:val="19"/>
          <w:szCs w:val="19"/>
        </w:rPr>
      </w:pPr>
      <w:r>
        <w:rPr>
          <w:rFonts w:ascii="Arial" w:eastAsia="Arial" w:hAnsi="Arial" w:cs="Arial"/>
          <w:b/>
          <w:sz w:val="19"/>
          <w:szCs w:val="19"/>
        </w:rPr>
        <w:t xml:space="preserve">Druckfähiges Bildmaterial finden Sie zum kostenlosen Download unter </w:t>
      </w:r>
    </w:p>
    <w:p w14:paraId="704A521C" w14:textId="77777777" w:rsidR="00F40904" w:rsidRDefault="003A44E0" w:rsidP="001E0892">
      <w:pPr>
        <w:spacing w:line="276" w:lineRule="auto"/>
        <w:rPr>
          <w:rFonts w:ascii="Arial" w:eastAsia="Arial" w:hAnsi="Arial" w:cs="Arial"/>
          <w:b/>
          <w:sz w:val="19"/>
          <w:szCs w:val="19"/>
        </w:rPr>
      </w:pPr>
      <w:hyperlink r:id="rId46">
        <w:r w:rsidR="00B2326B">
          <w:rPr>
            <w:rFonts w:ascii="Arial" w:eastAsia="Arial" w:hAnsi="Arial" w:cs="Arial"/>
            <w:b/>
            <w:color w:val="000000"/>
            <w:sz w:val="19"/>
            <w:szCs w:val="19"/>
            <w:u w:val="single"/>
          </w:rPr>
          <w:t>www.platform-muenchen.de/presse/</w:t>
        </w:r>
      </w:hyperlink>
    </w:p>
    <w:p w14:paraId="6E3CE7FE" w14:textId="77777777" w:rsidR="00F40904" w:rsidRDefault="00F40904" w:rsidP="001E0892">
      <w:pPr>
        <w:spacing w:line="276" w:lineRule="auto"/>
        <w:rPr>
          <w:rFonts w:ascii="Arial" w:eastAsia="Arial" w:hAnsi="Arial" w:cs="Arial"/>
          <w:b/>
          <w:sz w:val="19"/>
          <w:szCs w:val="19"/>
        </w:rPr>
      </w:pPr>
    </w:p>
    <w:p w14:paraId="319CE3CD" w14:textId="77777777" w:rsidR="00F40904" w:rsidRDefault="00B2326B" w:rsidP="001E0892">
      <w:pPr>
        <w:spacing w:line="276" w:lineRule="auto"/>
        <w:rPr>
          <w:rFonts w:ascii="Arial" w:eastAsia="Arial" w:hAnsi="Arial" w:cs="Arial"/>
          <w:b/>
          <w:sz w:val="19"/>
          <w:szCs w:val="19"/>
        </w:rPr>
      </w:pPr>
      <w:r>
        <w:rPr>
          <w:rFonts w:ascii="Arial" w:eastAsia="Arial" w:hAnsi="Arial" w:cs="Arial"/>
          <w:b/>
          <w:sz w:val="19"/>
          <w:szCs w:val="19"/>
        </w:rPr>
        <w:t>Instagram @</w:t>
      </w:r>
      <w:proofErr w:type="spellStart"/>
      <w:proofErr w:type="gramStart"/>
      <w:r>
        <w:rPr>
          <w:rFonts w:ascii="Arial" w:eastAsia="Arial" w:hAnsi="Arial" w:cs="Arial"/>
          <w:b/>
          <w:sz w:val="19"/>
          <w:szCs w:val="19"/>
        </w:rPr>
        <w:t>germanpavilion.gwangjubiennale</w:t>
      </w:r>
      <w:proofErr w:type="spellEnd"/>
      <w:proofErr w:type="gramEnd"/>
      <w:r>
        <w:rPr>
          <w:rFonts w:ascii="Arial" w:eastAsia="Arial" w:hAnsi="Arial" w:cs="Arial"/>
          <w:b/>
          <w:sz w:val="19"/>
          <w:szCs w:val="19"/>
        </w:rPr>
        <w:br/>
        <w:t>www.german-pavilion-gwangju-biennale.de</w:t>
      </w:r>
    </w:p>
    <w:p w14:paraId="6ADBF1EF" w14:textId="77777777" w:rsidR="00F40904" w:rsidRDefault="00F40904" w:rsidP="001E0892">
      <w:pPr>
        <w:spacing w:line="276" w:lineRule="auto"/>
        <w:rPr>
          <w:rFonts w:ascii="Arial" w:eastAsia="Arial" w:hAnsi="Arial" w:cs="Arial"/>
          <w:sz w:val="19"/>
          <w:szCs w:val="19"/>
        </w:rPr>
      </w:pPr>
    </w:p>
    <w:p w14:paraId="12DD3C16" w14:textId="77777777" w:rsidR="00F40904" w:rsidRDefault="00B2326B" w:rsidP="001E0892">
      <w:pPr>
        <w:spacing w:line="276" w:lineRule="auto"/>
        <w:rPr>
          <w:rFonts w:ascii="Arial" w:eastAsia="Arial" w:hAnsi="Arial" w:cs="Arial"/>
          <w:b/>
          <w:sz w:val="19"/>
          <w:szCs w:val="19"/>
        </w:rPr>
      </w:pPr>
      <w:r>
        <w:rPr>
          <w:rFonts w:ascii="Arial" w:eastAsia="Arial" w:hAnsi="Arial" w:cs="Arial"/>
          <w:b/>
          <w:sz w:val="19"/>
          <w:szCs w:val="19"/>
        </w:rPr>
        <w:t>Pressekontakt</w:t>
      </w:r>
    </w:p>
    <w:p w14:paraId="4C56DEF3" w14:textId="77777777" w:rsidR="00F40904" w:rsidRDefault="00B2326B" w:rsidP="001E0892">
      <w:pPr>
        <w:spacing w:line="276" w:lineRule="auto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 xml:space="preserve">Radmila </w:t>
      </w:r>
      <w:proofErr w:type="spellStart"/>
      <w:r>
        <w:rPr>
          <w:rFonts w:ascii="Arial" w:eastAsia="Arial" w:hAnsi="Arial" w:cs="Arial"/>
          <w:sz w:val="19"/>
          <w:szCs w:val="19"/>
        </w:rPr>
        <w:t>Krstajić</w:t>
      </w:r>
      <w:proofErr w:type="spellEnd"/>
      <w:r>
        <w:rPr>
          <w:rFonts w:ascii="Arial" w:eastAsia="Arial" w:hAnsi="Arial" w:cs="Arial"/>
          <w:sz w:val="19"/>
          <w:szCs w:val="19"/>
        </w:rPr>
        <w:br/>
        <w:t xml:space="preserve">presse@platform-muenchen.de </w:t>
      </w:r>
      <w:r>
        <w:rPr>
          <w:rFonts w:ascii="Arial" w:eastAsia="Arial" w:hAnsi="Arial" w:cs="Arial"/>
          <w:sz w:val="19"/>
          <w:szCs w:val="19"/>
        </w:rPr>
        <w:br/>
        <w:t>0049 · 89 · 324 · 9009 · 14</w:t>
      </w:r>
    </w:p>
    <w:p w14:paraId="3BB3EAA4" w14:textId="77777777" w:rsidR="00F40904" w:rsidRDefault="00B2326B" w:rsidP="001E0892">
      <w:pPr>
        <w:spacing w:line="276" w:lineRule="auto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9"/>
          <w:szCs w:val="19"/>
        </w:rPr>
        <w:br/>
      </w:r>
      <w:r>
        <w:rPr>
          <w:rFonts w:ascii="Arial" w:eastAsia="Arial" w:hAnsi="Arial" w:cs="Arial"/>
          <w:sz w:val="18"/>
          <w:szCs w:val="18"/>
        </w:rPr>
        <w:t xml:space="preserve">PLATFORM, </w:t>
      </w:r>
      <w:proofErr w:type="spellStart"/>
      <w:r>
        <w:rPr>
          <w:rFonts w:ascii="Arial" w:eastAsia="Arial" w:hAnsi="Arial" w:cs="Arial"/>
          <w:sz w:val="18"/>
          <w:szCs w:val="18"/>
        </w:rPr>
        <w:t>Kistlerhofstraße</w:t>
      </w:r>
      <w:proofErr w:type="spellEnd"/>
      <w:r>
        <w:rPr>
          <w:rFonts w:ascii="Arial" w:eastAsia="Arial" w:hAnsi="Arial" w:cs="Arial"/>
          <w:sz w:val="18"/>
          <w:szCs w:val="18"/>
        </w:rPr>
        <w:t xml:space="preserve"> 70, Haus 60, 3. Stock, 81379 München</w:t>
      </w:r>
    </w:p>
    <w:p w14:paraId="003D71AB" w14:textId="77777777" w:rsidR="00F40904" w:rsidRDefault="003A44E0" w:rsidP="001E0892">
      <w:pPr>
        <w:spacing w:line="276" w:lineRule="auto"/>
        <w:rPr>
          <w:rFonts w:ascii="Arial" w:eastAsia="Arial" w:hAnsi="Arial" w:cs="Arial"/>
          <w:color w:val="0563C1"/>
          <w:sz w:val="18"/>
          <w:szCs w:val="18"/>
          <w:u w:val="single"/>
        </w:rPr>
      </w:pPr>
      <w:hyperlink r:id="rId47">
        <w:r w:rsidR="00B2326B">
          <w:rPr>
            <w:rFonts w:ascii="Arial" w:eastAsia="Arial" w:hAnsi="Arial" w:cs="Arial"/>
            <w:color w:val="0563C1"/>
            <w:sz w:val="18"/>
            <w:szCs w:val="18"/>
            <w:u w:val="single"/>
          </w:rPr>
          <w:t>www.platform-muenchen.de</w:t>
        </w:r>
      </w:hyperlink>
    </w:p>
    <w:p w14:paraId="503E69AA" w14:textId="77777777" w:rsidR="00F40904" w:rsidRDefault="00F40904" w:rsidP="001E0892">
      <w:pPr>
        <w:spacing w:line="276" w:lineRule="auto"/>
        <w:ind w:right="70"/>
        <w:rPr>
          <w:rFonts w:ascii="Arial" w:eastAsia="Arial" w:hAnsi="Arial" w:cs="Arial"/>
          <w:sz w:val="18"/>
          <w:szCs w:val="18"/>
        </w:rPr>
      </w:pPr>
    </w:p>
    <w:p w14:paraId="05686F9C" w14:textId="77777777" w:rsidR="00F40904" w:rsidRDefault="00B2326B" w:rsidP="001E0892">
      <w:pPr>
        <w:spacing w:line="276" w:lineRule="auto"/>
        <w:ind w:right="7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 xml:space="preserve">PLATFORM in Trägerschaft der </w:t>
      </w:r>
    </w:p>
    <w:p w14:paraId="128E752A" w14:textId="77777777" w:rsidR="00F40904" w:rsidRDefault="00B2326B" w:rsidP="001E0892">
      <w:pPr>
        <w:spacing w:line="276" w:lineRule="auto"/>
        <w:ind w:right="7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 xml:space="preserve">Münchner Arbeit gGmbH </w:t>
      </w:r>
    </w:p>
    <w:p w14:paraId="7E31764A" w14:textId="77777777" w:rsidR="00F40904" w:rsidRDefault="00B2326B" w:rsidP="001E0892">
      <w:pPr>
        <w:spacing w:line="276" w:lineRule="auto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Geschäftsführer: Johann Stelzer</w:t>
      </w:r>
    </w:p>
    <w:p w14:paraId="4A93F143" w14:textId="77777777" w:rsidR="00F40904" w:rsidRDefault="00B2326B" w:rsidP="001E0892">
      <w:pPr>
        <w:spacing w:line="276" w:lineRule="auto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Registergericht München, HRB 98967</w:t>
      </w:r>
    </w:p>
    <w:p w14:paraId="289B8543" w14:textId="77777777" w:rsidR="00F40904" w:rsidRDefault="00B2326B" w:rsidP="001E0892">
      <w:pPr>
        <w:spacing w:line="276" w:lineRule="auto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 xml:space="preserve">Vorsitzender des Aufsichtsrats: Manuel </w:t>
      </w:r>
      <w:proofErr w:type="spellStart"/>
      <w:r>
        <w:rPr>
          <w:rFonts w:ascii="Arial" w:eastAsia="Arial" w:hAnsi="Arial" w:cs="Arial"/>
          <w:sz w:val="18"/>
          <w:szCs w:val="18"/>
        </w:rPr>
        <w:t>Pretzl</w:t>
      </w:r>
      <w:proofErr w:type="spellEnd"/>
    </w:p>
    <w:p w14:paraId="715420B9" w14:textId="77777777" w:rsidR="00F40904" w:rsidRDefault="00F40904" w:rsidP="001E0892">
      <w:pPr>
        <w:spacing w:line="276" w:lineRule="auto"/>
        <w:rPr>
          <w:rFonts w:ascii="Arial" w:eastAsia="Arial" w:hAnsi="Arial" w:cs="Arial"/>
          <w:sz w:val="19"/>
          <w:szCs w:val="19"/>
        </w:rPr>
      </w:pPr>
    </w:p>
    <w:p w14:paraId="43783AB0" w14:textId="77777777" w:rsidR="00F40904" w:rsidRDefault="00F40904" w:rsidP="001E0892">
      <w:pPr>
        <w:spacing w:line="276" w:lineRule="auto"/>
        <w:rPr>
          <w:rFonts w:ascii="Arial" w:eastAsia="Arial" w:hAnsi="Arial" w:cs="Arial"/>
          <w:sz w:val="19"/>
          <w:szCs w:val="19"/>
        </w:rPr>
      </w:pPr>
    </w:p>
    <w:p w14:paraId="767057E9" w14:textId="77777777" w:rsidR="00F40904" w:rsidRDefault="00B2326B" w:rsidP="001E0892">
      <w:pPr>
        <w:spacing w:line="276" w:lineRule="auto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PLATFORM wird durch das Münchner Beschäftigungs- und Qualifizierungsprogramm (MBQ) gefördert. Weitere Informationen unter www.muenchen.de/mbq</w:t>
      </w:r>
      <w:r>
        <w:rPr>
          <w:noProof/>
        </w:rPr>
        <w:drawing>
          <wp:anchor distT="0" distB="0" distL="114300" distR="114300" simplePos="0" relativeHeight="251660288" behindDoc="0" locked="0" layoutInCell="1" hidden="0" allowOverlap="1" wp14:anchorId="57A267AC" wp14:editId="0C702344">
            <wp:simplePos x="0" y="0"/>
            <wp:positionH relativeFrom="column">
              <wp:posOffset>-2358</wp:posOffset>
            </wp:positionH>
            <wp:positionV relativeFrom="paragraph">
              <wp:posOffset>2268</wp:posOffset>
            </wp:positionV>
            <wp:extent cx="1066800" cy="609600"/>
            <wp:effectExtent l="0" t="0" r="0" b="0"/>
            <wp:wrapSquare wrapText="bothSides" distT="0" distB="0" distL="114300" distR="114300"/>
            <wp:docPr id="1852636614" name="image2.jpg" descr="Förderformel_MBQ_RAW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Förderformel_MBQ_RAW"/>
                    <pic:cNvPicPr preferRelativeResize="0"/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609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EE98E03" w14:textId="77777777" w:rsidR="00F40904" w:rsidRDefault="00F40904" w:rsidP="001E0892">
      <w:pPr>
        <w:spacing w:line="276" w:lineRule="auto"/>
        <w:rPr>
          <w:rFonts w:ascii="Arial" w:eastAsia="Arial" w:hAnsi="Arial" w:cs="Arial"/>
          <w:i/>
          <w:sz w:val="19"/>
          <w:szCs w:val="19"/>
        </w:rPr>
      </w:pPr>
    </w:p>
    <w:p w14:paraId="70F9F968" w14:textId="77777777" w:rsidR="00F40904" w:rsidRDefault="00F40904" w:rsidP="001E0892">
      <w:pPr>
        <w:spacing w:line="276" w:lineRule="auto"/>
        <w:ind w:right="-144"/>
        <w:rPr>
          <w:sz w:val="20"/>
          <w:szCs w:val="20"/>
        </w:rPr>
      </w:pPr>
    </w:p>
    <w:p w14:paraId="40E1EF56" w14:textId="77777777" w:rsidR="00F40904" w:rsidRDefault="00F40904" w:rsidP="001E0892">
      <w:pPr>
        <w:spacing w:line="276" w:lineRule="auto"/>
        <w:ind w:right="-144"/>
        <w:rPr>
          <w:rFonts w:ascii="Arial" w:eastAsia="Arial" w:hAnsi="Arial" w:cs="Arial"/>
          <w:sz w:val="20"/>
          <w:szCs w:val="20"/>
        </w:rPr>
      </w:pPr>
    </w:p>
    <w:p w14:paraId="36A78717" w14:textId="7CAC31AF" w:rsidR="00F40904" w:rsidRDefault="00217BC2" w:rsidP="001E0892">
      <w:pPr>
        <w:spacing w:line="276" w:lineRule="auto"/>
        <w:ind w:right="-144"/>
        <w:rPr>
          <w:color w:val="FF0000"/>
          <w:sz w:val="28"/>
          <w:szCs w:val="2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hidden="0" allowOverlap="1" wp14:anchorId="4505A78B" wp14:editId="166BD8F6">
                <wp:simplePos x="0" y="0"/>
                <wp:positionH relativeFrom="column">
                  <wp:posOffset>506730</wp:posOffset>
                </wp:positionH>
                <wp:positionV relativeFrom="paragraph">
                  <wp:posOffset>140970</wp:posOffset>
                </wp:positionV>
                <wp:extent cx="4594860" cy="3586480"/>
                <wp:effectExtent l="0" t="0" r="0" b="0"/>
                <wp:wrapTopAndBottom distT="0" distB="0"/>
                <wp:docPr id="1852636611" name="Gruppieren 18526366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94860" cy="3586480"/>
                          <a:chOff x="2819950" y="1819750"/>
                          <a:chExt cx="5052100" cy="3920500"/>
                        </a:xfrm>
                      </wpg:grpSpPr>
                      <wpg:grpSp>
                        <wpg:cNvPr id="1087921776" name="Gruppieren 1087921776"/>
                        <wpg:cNvGrpSpPr/>
                        <wpg:grpSpPr>
                          <a:xfrm>
                            <a:off x="2819970" y="1819755"/>
                            <a:ext cx="5052060" cy="3920490"/>
                            <a:chOff x="0" y="0"/>
                            <a:chExt cx="5257165" cy="4154170"/>
                          </a:xfrm>
                        </wpg:grpSpPr>
                        <wps:wsp>
                          <wps:cNvPr id="565584638" name="Rechteck 565584638"/>
                          <wps:cNvSpPr/>
                          <wps:spPr>
                            <a:xfrm>
                              <a:off x="0" y="0"/>
                              <a:ext cx="5257150" cy="41541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1632F0DF" w14:textId="77777777" w:rsidR="00F40904" w:rsidRDefault="00F40904">
                                <w:pPr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" name="Shape 4"/>
                            <pic:cNvPicPr preferRelativeResize="0"/>
                          </pic:nvPicPr>
                          <pic:blipFill rotWithShape="1">
                            <a:blip r:embed="rId49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342900" y="1203960"/>
                              <a:ext cx="2063750" cy="6864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" name="Shape 5"/>
                            <pic:cNvPicPr preferRelativeResize="0"/>
                          </pic:nvPicPr>
                          <pic:blipFill rotWithShape="1">
                            <a:blip r:embed="rId50">
                              <a:alphaModFix/>
                            </a:blip>
                            <a:srcRect l="27972" t="19538" r="27575" b="15635"/>
                            <a:stretch/>
                          </pic:blipFill>
                          <pic:spPr>
                            <a:xfrm>
                              <a:off x="236220" y="0"/>
                              <a:ext cx="1904365" cy="12058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6" name="Shape 6"/>
                            <pic:cNvPicPr preferRelativeResize="0"/>
                          </pic:nvPicPr>
                          <pic:blipFill rotWithShape="1">
                            <a:blip r:embed="rId51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205740" y="2125980"/>
                              <a:ext cx="2689225" cy="7175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7" name="Shape 7"/>
                            <pic:cNvPicPr preferRelativeResize="0"/>
                          </pic:nvPicPr>
                          <pic:blipFill rotWithShape="1">
                            <a:blip r:embed="rId52">
                              <a:alphaModFix/>
                            </a:blip>
                            <a:srcRect l="28670" t="20003" r="29719" b="21260"/>
                            <a:stretch/>
                          </pic:blipFill>
                          <pic:spPr>
                            <a:xfrm>
                              <a:off x="0" y="2903220"/>
                              <a:ext cx="1912620" cy="12509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8" name="Shape 8"/>
                            <pic:cNvPicPr preferRelativeResize="0"/>
                          </pic:nvPicPr>
                          <pic:blipFill rotWithShape="1">
                            <a:blip r:embed="rId53">
                              <a:alphaModFix/>
                            </a:blip>
                            <a:srcRect l="28772" t="27583" r="30377" b="22759"/>
                            <a:stretch/>
                          </pic:blipFill>
                          <pic:spPr>
                            <a:xfrm>
                              <a:off x="3398520" y="3093720"/>
                              <a:ext cx="1858645" cy="10471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9" name="Shape 9"/>
                            <pic:cNvPicPr preferRelativeResize="0"/>
                          </pic:nvPicPr>
                          <pic:blipFill rotWithShape="1">
                            <a:blip r:embed="rId54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1905000" y="3093720"/>
                              <a:ext cx="1429385" cy="8166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05A78B" id="Gruppieren 1852636611" o:spid="_x0000_s1026" style="position:absolute;margin-left:39.9pt;margin-top:11.1pt;width:361.8pt;height:282.4pt;z-index:251661312;mso-width-relative:margin;mso-height-relative:margin" coordorigin="28199,18197" coordsize="50521,39205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OBAEAAhEDEQQAAD8A8AooooA9/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A/98eHJAAAAAACPr/uh+hAg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DUSP0IAAAFWSURBV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OBAEAAhEDEQQAAD8A+f6KKKAPf6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lo70o/WvRP&#10;BHw6l1Yx6jqyPFYcMkfRp/8ABffv29amc1BXZlWrQox5psKKKxtV1lbYGG3IaboW7L/9eq3gXwLJ&#10;4hnW/vlaPTI26dDMR2Ht6n8B7e4Qwx28KQwxrHFGoVEUYCgdABRFFHBCkMKLHGihVRRgKB0AFPrz&#10;alR1HdnzGKxU8RO726IdquqrZoYoiGnI/wC+Pc+9cuzM7FmJLE5JPehmZ2LMSWJySe9JRRRRWZy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hGRg0tFABRRRXkHxA+H5tGk1jRov8A&#10;R+Wnt0H+r9WUf3fUdvp08w6HpzX1b1ryvxz8Ntxl1TQYeuWltEH5lB/7L+XpXZRr/Zke7gMxvanV&#10;fo/8zo9I1fzNttct8/RHP8Xsfet2vP639L1r7tvdt7LIf5H/ABrySinFSCQQQR1Bptdh7R0N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DvRRRRRRRQAUUUUUUUU&#10;AFFFFFFFFABRRRRRRRQAUUUUUUUUAFFFFFFFFABRRRRRRRQAUUUUUUUUAFFFFFFFFABRRRRRRRQA&#10;UUUUUUUUAFFFFFFFFABRRRRRRRQAUUUUUUUUAFFFFFFFFABRRRRRRRQAUd6KKKKKKACiiiiiiigA&#10;ooooooooAKKKKKKKKACiiiiiiigAooooooooAKKKKKKKKACiiiiiiigAooooooooAKKKKKKKKACi&#10;iiiiiigAooooooooAKKKKKKKKACiiiiiiigA70UUUUUUUAFFFFFFFFABRRRRRRRQAY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XQryHAAABLklEQVQ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6f+3B4cEAAAAAIL+v/aEEQ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">
                <v:group id="Gruppieren 1087921776" o:spid="_x0000_s1027" style="position:absolute;left:28199;top:18197;width:50521;height:39205" coordsize="52571,415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">
                  <v:rect id="Rechteck 565584638" o:spid="_x0000_s1028" style="position:absolute;width:52571;height:415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" filled="f" stroked="f">
                    <v:textbox inset="2.53958mm,2.53958mm,2.53958mm,2.53958mm">
                      <w:txbxContent>
                        <w:p w14:paraId="1632F0DF" w14:textId="77777777" w:rsidR="00F40904" w:rsidRDefault="00F40904">
                          <w:pPr>
                            <w:textDirection w:val="btLr"/>
                          </w:pPr>
                        </w:p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hape 4" o:spid="_x0000_s1029" type="#_x0000_t75" style="position:absolute;left:3429;top:12039;width:20637;height:686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">
                    <v:imagedata r:id="rId55" o:title=""/>
                  </v:shape>
                  <v:shape id="Shape 5" o:spid="_x0000_s1030" type="#_x0000_t75" style="position:absolute;left:2362;width:19043;height:1205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">
                    <v:imagedata r:id="rId56" o:title="" croptop="12804f" cropbottom="10247f" cropleft="18332f" cropright="18072f"/>
                  </v:shape>
                  <v:shape id="Shape 6" o:spid="_x0000_s1031" type="#_x0000_t75" style="position:absolute;left:2057;top:21259;width:26892;height:717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">
                    <v:imagedata r:id="rId57" o:title=""/>
                  </v:shape>
                  <v:shape id="Shape 7" o:spid="_x0000_s1032" type="#_x0000_t75" style="position:absolute;top:29032;width:19126;height:12509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">
                    <v:imagedata r:id="rId58" o:title="" croptop="13109f" cropbottom="13933f" cropleft="18789f" cropright="19477f"/>
                  </v:shape>
                  <v:shape id="Shape 8" o:spid="_x0000_s1033" type="#_x0000_t75" style="position:absolute;left:33985;top:30937;width:18586;height:1047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">
                    <v:imagedata r:id="rId59" o:title="" croptop="18077f" cropbottom="14915f" cropleft="18856f" cropright="19908f"/>
                  </v:shape>
                  <v:shape id="Shape 9" o:spid="_x0000_s1034" type="#_x0000_t75" style="position:absolute;left:19050;top:30937;width:14293;height:816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">
                    <v:imagedata r:id="rId60" o:title=""/>
                  </v:shape>
                </v:group>
                <w10:wrap type="topAndBottom"/>
              </v:group>
            </w:pict>
          </mc:Fallback>
        </mc:AlternateContent>
      </w:r>
      <w:sdt>
        <w:sdtPr>
          <w:tag w:val="goog_rdk_2"/>
          <w:id w:val="-573742167"/>
          <w:showingPlcHdr/>
        </w:sdtPr>
        <w:sdtEndPr/>
        <w:sdtContent>
          <w:r w:rsidR="00B84152">
            <w:t xml:space="preserve">     </w:t>
          </w:r>
        </w:sdtContent>
      </w:sdt>
      <w:r w:rsidR="00B2326B">
        <w:rPr>
          <w:noProof/>
        </w:rPr>
        <w:drawing>
          <wp:anchor distT="0" distB="0" distL="114300" distR="114300" simplePos="0" relativeHeight="251662336" behindDoc="0" locked="0" layoutInCell="1" hidden="0" allowOverlap="1" wp14:anchorId="6B8099F3" wp14:editId="3F9EE4F5">
            <wp:simplePos x="0" y="0"/>
            <wp:positionH relativeFrom="column">
              <wp:posOffset>3236595</wp:posOffset>
            </wp:positionH>
            <wp:positionV relativeFrom="paragraph">
              <wp:posOffset>2060575</wp:posOffset>
            </wp:positionV>
            <wp:extent cx="1289685" cy="746760"/>
            <wp:effectExtent l="0" t="0" r="0" b="0"/>
            <wp:wrapSquare wrapText="bothSides" distT="0" distB="0" distL="114300" distR="114300"/>
            <wp:docPr id="1852636612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9685" cy="7467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F40904" w:rsidSect="00087D83">
      <w:footerReference w:type="default" r:id="rId62"/>
      <w:headerReference w:type="first" r:id="rId63"/>
      <w:type w:val="continuous"/>
      <w:pgSz w:w="11906" w:h="16838"/>
      <w:pgMar w:top="851" w:right="991" w:bottom="567" w:left="993" w:header="567" w:footer="709" w:gutter="0"/>
      <w:pgNumType w:start="1"/>
      <w:cols w:space="720"/>
      <w:titlePg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70C9A7F1" w16cex:dateUtc="2024-09-19T10:47:00Z"/>
  <w16cex:commentExtensible w16cex:durableId="7F829AF1" w16cex:dateUtc="2024-09-19T11:32:00Z"/>
  <w16cex:commentExtensible w16cex:durableId="305A3CF9" w16cex:dateUtc="2024-09-19T11:33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4A621C3" w14:textId="77777777" w:rsidR="00C95AD3" w:rsidRDefault="00C95AD3">
      <w:r>
        <w:separator/>
      </w:r>
    </w:p>
  </w:endnote>
  <w:endnote w:type="continuationSeparator" w:id="0">
    <w:p w14:paraId="2F538CA6" w14:textId="77777777" w:rsidR="00C95AD3" w:rsidRDefault="00C95A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55EA11E8-5B87-4801-BCEB-D5B507C174D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6E73B52D-B5A2-4D42-A5D4-ABD76FEDD9F5}"/>
    <w:embedItalic r:id="rId3" w:fontKey="{B1DFAB49-2243-4507-9D03-D4A7704BA379}"/>
  </w:font>
  <w:font w:name="Helvetica Neue">
    <w:altName w:val="Sylfaen"/>
    <w:charset w:val="00"/>
    <w:family w:val="roman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DBBBAEA1-41B9-4699-8DA1-0AF762D2D8A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  <w:embedRegular r:id="rId5" w:subsetted="1" w:fontKey="{FA4FB7D4-D9BE-414D-8F04-B3C8909A998F}"/>
    <w:embedBold r:id="rId6" w:subsetted="1" w:fontKey="{3216B53C-3B31-4DF8-AB0F-D171F5BBC864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7" w:fontKey="{E859DA40-00BD-46D3-AC38-FC1C0DE753A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6B5695" w14:textId="6F6EFB56" w:rsidR="00217BC2" w:rsidRDefault="00217BC2" w:rsidP="00217BC2">
    <w:pPr>
      <w:pStyle w:val="Fuzeile"/>
      <w:jc w:val="right"/>
    </w:pPr>
    <w:r>
      <w:rPr>
        <w:noProof/>
      </w:rPr>
      <w:drawing>
        <wp:inline distT="0" distB="0" distL="0" distR="0" wp14:anchorId="0FAD16F2" wp14:editId="5F32C56D">
          <wp:extent cx="622678" cy="381000"/>
          <wp:effectExtent l="0" t="0" r="6350" b="0"/>
          <wp:docPr id="565584577" name="Grafik 5655845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GPGB24_Logo-Zeichen-gg_positiv-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665775" cy="4073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CB08433" w14:textId="77777777" w:rsidR="00C95AD3" w:rsidRDefault="00C95AD3">
      <w:r>
        <w:separator/>
      </w:r>
    </w:p>
  </w:footnote>
  <w:footnote w:type="continuationSeparator" w:id="0">
    <w:p w14:paraId="5FFBD571" w14:textId="77777777" w:rsidR="00C95AD3" w:rsidRDefault="00C95A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B55560" w14:textId="77777777" w:rsidR="00217BC2" w:rsidRPr="00217BC2" w:rsidRDefault="005633F8" w:rsidP="00217BC2">
    <w:pPr>
      <w:pStyle w:val="Kopfzeile"/>
    </w:pPr>
    <w:r>
      <w:tab/>
    </w:r>
    <w:r w:rsidR="00217BC2">
      <w:rPr>
        <w:noProof/>
      </w:rPr>
      <w:drawing>
        <wp:inline distT="0" distB="0" distL="0" distR="0" wp14:anchorId="57991CD0" wp14:editId="687E1EFF">
          <wp:extent cx="1333500" cy="815931"/>
          <wp:effectExtent l="0" t="0" r="0" b="3810"/>
          <wp:docPr id="565584578" name="Grafik 56558457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GPGB24_Logo-Zeichen-gg_positiv-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1528103" cy="9350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17BC2">
      <w:t xml:space="preserve">                                                                     </w:t>
    </w:r>
    <w:r w:rsidR="00217BC2">
      <w:rPr>
        <w:noProof/>
      </w:rPr>
      <w:drawing>
        <wp:inline distT="0" distB="0" distL="0" distR="0" wp14:anchorId="3B3905DF" wp14:editId="15A305BE">
          <wp:extent cx="1882493" cy="870857"/>
          <wp:effectExtent l="0" t="0" r="3810" b="5715"/>
          <wp:docPr id="565584579" name="Grafik 56558457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" name="GPGB24_Haupt-Logo-5zeilig_positiv-RGB_Zusatz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08002" cy="88265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E0CDE6F" w14:textId="6363D99E" w:rsidR="005633F8" w:rsidRDefault="005633F8" w:rsidP="005633F8">
    <w:pPr>
      <w:pStyle w:val="Kopfzeile"/>
      <w:tabs>
        <w:tab w:val="left" w:pos="8057"/>
      </w:tabs>
    </w:pPr>
  </w:p>
  <w:p w14:paraId="260988A1" w14:textId="77BE0867" w:rsidR="00F40904" w:rsidRDefault="00F4090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0904"/>
    <w:rsid w:val="000251EA"/>
    <w:rsid w:val="0005009C"/>
    <w:rsid w:val="00055F22"/>
    <w:rsid w:val="00087D83"/>
    <w:rsid w:val="000942A6"/>
    <w:rsid w:val="00095BB6"/>
    <w:rsid w:val="0009797D"/>
    <w:rsid w:val="000C2D2D"/>
    <w:rsid w:val="001A7C60"/>
    <w:rsid w:val="001B1285"/>
    <w:rsid w:val="001B1BB4"/>
    <w:rsid w:val="001E0892"/>
    <w:rsid w:val="001E3B37"/>
    <w:rsid w:val="00212461"/>
    <w:rsid w:val="00217BC2"/>
    <w:rsid w:val="00291DFD"/>
    <w:rsid w:val="00293008"/>
    <w:rsid w:val="002B1209"/>
    <w:rsid w:val="00346D9C"/>
    <w:rsid w:val="003653EE"/>
    <w:rsid w:val="00383ECC"/>
    <w:rsid w:val="003A0EEB"/>
    <w:rsid w:val="003A44E0"/>
    <w:rsid w:val="003B7977"/>
    <w:rsid w:val="003B7B6F"/>
    <w:rsid w:val="00401A65"/>
    <w:rsid w:val="00431FEE"/>
    <w:rsid w:val="00435F71"/>
    <w:rsid w:val="00461073"/>
    <w:rsid w:val="0046685B"/>
    <w:rsid w:val="004A2949"/>
    <w:rsid w:val="004D4544"/>
    <w:rsid w:val="0053077F"/>
    <w:rsid w:val="005469E7"/>
    <w:rsid w:val="005633F8"/>
    <w:rsid w:val="005C082C"/>
    <w:rsid w:val="005D7133"/>
    <w:rsid w:val="005E7310"/>
    <w:rsid w:val="00606993"/>
    <w:rsid w:val="006109B2"/>
    <w:rsid w:val="00636F21"/>
    <w:rsid w:val="00667060"/>
    <w:rsid w:val="006726E9"/>
    <w:rsid w:val="006854F1"/>
    <w:rsid w:val="006A1B2E"/>
    <w:rsid w:val="006E19ED"/>
    <w:rsid w:val="006E2E6E"/>
    <w:rsid w:val="00715A31"/>
    <w:rsid w:val="00751771"/>
    <w:rsid w:val="00797AD7"/>
    <w:rsid w:val="007A2729"/>
    <w:rsid w:val="007D46BD"/>
    <w:rsid w:val="007D5490"/>
    <w:rsid w:val="007E0A08"/>
    <w:rsid w:val="00810256"/>
    <w:rsid w:val="00813D2A"/>
    <w:rsid w:val="008213A6"/>
    <w:rsid w:val="008329DF"/>
    <w:rsid w:val="0085166C"/>
    <w:rsid w:val="0085668D"/>
    <w:rsid w:val="008C66E1"/>
    <w:rsid w:val="00903B46"/>
    <w:rsid w:val="0094006F"/>
    <w:rsid w:val="0094669C"/>
    <w:rsid w:val="009B6B71"/>
    <w:rsid w:val="00A13885"/>
    <w:rsid w:val="00A744D5"/>
    <w:rsid w:val="00AC08CE"/>
    <w:rsid w:val="00AC611D"/>
    <w:rsid w:val="00AD5761"/>
    <w:rsid w:val="00AE259F"/>
    <w:rsid w:val="00B033AB"/>
    <w:rsid w:val="00B2326B"/>
    <w:rsid w:val="00B57081"/>
    <w:rsid w:val="00B84152"/>
    <w:rsid w:val="00BD340A"/>
    <w:rsid w:val="00C12403"/>
    <w:rsid w:val="00C95AD3"/>
    <w:rsid w:val="00CD079E"/>
    <w:rsid w:val="00D3705C"/>
    <w:rsid w:val="00D43070"/>
    <w:rsid w:val="00DC455D"/>
    <w:rsid w:val="00E60783"/>
    <w:rsid w:val="00E86E73"/>
    <w:rsid w:val="00EA1502"/>
    <w:rsid w:val="00EB762A"/>
    <w:rsid w:val="00EF5B89"/>
    <w:rsid w:val="00F23CC4"/>
    <w:rsid w:val="00F40904"/>
    <w:rsid w:val="00F44E58"/>
    <w:rsid w:val="00F555CA"/>
    <w:rsid w:val="00F85913"/>
    <w:rsid w:val="00FF64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4AE1C065"/>
  <w15:docId w15:val="{80FEBAC8-F0A9-48CA-B997-4C2D2B45AC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E60783"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Kopfzeile">
    <w:name w:val="header"/>
    <w:basedOn w:val="Standard"/>
    <w:link w:val="KopfzeileZchn"/>
    <w:uiPriority w:val="99"/>
    <w:rsid w:val="00424CA5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424CA5"/>
    <w:pPr>
      <w:tabs>
        <w:tab w:val="center" w:pos="4536"/>
        <w:tab w:val="right" w:pos="9072"/>
      </w:tabs>
    </w:pPr>
  </w:style>
  <w:style w:type="paragraph" w:styleId="Endnotentext">
    <w:name w:val="endnote text"/>
    <w:basedOn w:val="Standard"/>
    <w:semiHidden/>
    <w:rsid w:val="00846504"/>
    <w:rPr>
      <w:sz w:val="20"/>
      <w:szCs w:val="20"/>
    </w:rPr>
  </w:style>
  <w:style w:type="character" w:styleId="Endnotenzeichen">
    <w:name w:val="endnote reference"/>
    <w:basedOn w:val="Absatz-Standardschriftart"/>
    <w:semiHidden/>
    <w:rsid w:val="00846504"/>
    <w:rPr>
      <w:vertAlign w:val="superscript"/>
    </w:rPr>
  </w:style>
  <w:style w:type="character" w:styleId="Seitenzahl">
    <w:name w:val="page number"/>
    <w:basedOn w:val="Absatz-Standardschriftart"/>
    <w:rsid w:val="008229FE"/>
  </w:style>
  <w:style w:type="character" w:styleId="Hyperlink">
    <w:name w:val="Hyperlink"/>
    <w:basedOn w:val="Absatz-Standardschriftart"/>
    <w:uiPriority w:val="99"/>
    <w:unhideWhenUsed/>
    <w:rsid w:val="00B348C9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348C9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348C9"/>
    <w:rPr>
      <w:rFonts w:ascii="Segoe UI" w:hAnsi="Segoe UI" w:cs="Segoe UI"/>
      <w:sz w:val="18"/>
      <w:szCs w:val="18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23CC4"/>
    <w:rPr>
      <w:color w:val="605E5C"/>
      <w:shd w:val="clear" w:color="auto" w:fill="E1DFDD"/>
    </w:rPr>
  </w:style>
  <w:style w:type="character" w:customStyle="1" w:styleId="Ohne">
    <w:name w:val="Ohne"/>
    <w:rsid w:val="007A2729"/>
  </w:style>
  <w:style w:type="character" w:customStyle="1" w:styleId="Hyperlink0">
    <w:name w:val="Hyperlink.0"/>
    <w:basedOn w:val="Ohne"/>
    <w:rsid w:val="007A2729"/>
    <w:rPr>
      <w:rFonts w:ascii="Helvetica Neue" w:eastAsia="Helvetica Neue" w:hAnsi="Helvetica Neue" w:cs="Helvetica Neue"/>
      <w:outline w:val="0"/>
      <w:color w:val="000000"/>
      <w:sz w:val="26"/>
      <w:szCs w:val="26"/>
      <w:u w:color="000000"/>
    </w:rPr>
  </w:style>
  <w:style w:type="character" w:customStyle="1" w:styleId="Hyperlink1">
    <w:name w:val="Hyperlink.1"/>
    <w:basedOn w:val="Ohne"/>
    <w:rsid w:val="007A2729"/>
    <w:rPr>
      <w:rFonts w:ascii="Helvetica Neue" w:eastAsia="Helvetica Neue" w:hAnsi="Helvetica Neue" w:cs="Helvetica Neue"/>
      <w:outline w:val="0"/>
      <w:color w:val="000000"/>
      <w:u w:color="00000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B6B7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B6B7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B6B7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B6B7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B6B71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3A0EEB"/>
  </w:style>
  <w:style w:type="paragraph" w:customStyle="1" w:styleId="gmail-p3">
    <w:name w:val="gmail-p3"/>
    <w:basedOn w:val="Standard"/>
    <w:rsid w:val="001E3B37"/>
    <w:pPr>
      <w:spacing w:before="100" w:beforeAutospacing="1" w:after="100" w:afterAutospacing="1"/>
    </w:pPr>
    <w:rPr>
      <w:rFonts w:ascii="Calibri" w:eastAsiaTheme="minorHAnsi" w:hAnsi="Calibri" w:cs="Calibri"/>
      <w:sz w:val="22"/>
      <w:szCs w:val="22"/>
    </w:rPr>
  </w:style>
  <w:style w:type="character" w:styleId="BesuchterLink">
    <w:name w:val="FollowedHyperlink"/>
    <w:basedOn w:val="Absatz-Standardschriftart"/>
    <w:uiPriority w:val="99"/>
    <w:semiHidden/>
    <w:unhideWhenUsed/>
    <w:rsid w:val="00383ECC"/>
    <w:rPr>
      <w:color w:val="954F72" w:themeColor="followedHyperlink"/>
      <w:u w:val="single"/>
    </w:rPr>
  </w:style>
  <w:style w:type="character" w:customStyle="1" w:styleId="KopfzeileZchn">
    <w:name w:val="Kopfzeile Zchn"/>
    <w:basedOn w:val="Absatz-Standardschriftart"/>
    <w:link w:val="Kopfzeile"/>
    <w:uiPriority w:val="99"/>
    <w:rsid w:val="005633F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5144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hyperlink" Target="http://www.platform-muenchen.de" TargetMode="External"/><Relationship Id="rId50" Type="http://schemas.openxmlformats.org/officeDocument/2006/relationships/image" Target="media/image41.png"/><Relationship Id="rId55" Type="http://schemas.openxmlformats.org/officeDocument/2006/relationships/image" Target="media/image45.png"/><Relationship Id="rId63" Type="http://schemas.openxmlformats.org/officeDocument/2006/relationships/header" Target="header1.xml"/><Relationship Id="rId7" Type="http://schemas.openxmlformats.org/officeDocument/2006/relationships/endnotes" Target="endnotes.xml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4.png"/><Relationship Id="rId58" Type="http://schemas.openxmlformats.org/officeDocument/2006/relationships/image" Target="media/image48.png"/><Relationship Id="rId66" Type="http://schemas.microsoft.com/office/2018/08/relationships/commentsExtensible" Target="commentsExtensible.xml"/><Relationship Id="rId5" Type="http://schemas.openxmlformats.org/officeDocument/2006/relationships/webSettings" Target="webSettings.xml"/><Relationship Id="rId61" Type="http://schemas.openxmlformats.org/officeDocument/2006/relationships/image" Target="media/image46.jpg"/><Relationship Id="rId19" Type="http://schemas.openxmlformats.org/officeDocument/2006/relationships/image" Target="media/image1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39.jpg"/><Relationship Id="rId56" Type="http://schemas.openxmlformats.org/officeDocument/2006/relationships/image" Target="media/image46.png"/><Relationship Id="rId64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image" Target="media/image42.jp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hyperlink" Target="http://www.platform-muenchen.de/presse/" TargetMode="External"/><Relationship Id="rId59" Type="http://schemas.openxmlformats.org/officeDocument/2006/relationships/image" Target="media/image49.png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5.jpg"/><Relationship Id="rId62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0.png"/><Relationship Id="rId57" Type="http://schemas.openxmlformats.org/officeDocument/2006/relationships/image" Target="media/image47.jpeg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3.png"/><Relationship Id="rId60" Type="http://schemas.openxmlformats.org/officeDocument/2006/relationships/image" Target="media/image50.jpeg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9" Type="http://schemas.openxmlformats.org/officeDocument/2006/relationships/image" Target="media/image32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0.png"/><Relationship Id="rId1" Type="http://schemas.openxmlformats.org/officeDocument/2006/relationships/image" Target="media/image47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ic88pB/k5gumbFxd6SxYT7pVxYg==">CgMxLjAaJAoBMBIfCh0IB0IZCgVBcmlhbBIQQXJpYWwgVW5pY29kZSBNUxokCgExEh8KHQgHQhkKBUFyaW1vEhBBcmlhbCBVbmljb2RlIE1TGhIKATISDQoLCAdCBxIFQ2FyZG8yDmguNm5jMWt2MTB5ZjdkMg1oLjlicnhsOWIwYTg1MghoLmdqZGd4czIJaC4zMGowemxsMgloLjFmb2I5dGUyDmguYTlpbDAyaDh2Y2FwOAByITFVY2FwY3hqVWRUS1VYMTZTQllFbG9ERDVxcmRXaVRPbw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4239BDB-0453-4444-9CAE-F73D63F65E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949</Words>
  <Characters>5984</Characters>
  <Application>Microsoft Office Word</Application>
  <DocSecurity>0</DocSecurity>
  <Lines>49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Carina</dc:creator>
  <cp:lastModifiedBy>Radmila Krstajic</cp:lastModifiedBy>
  <cp:revision>7</cp:revision>
  <cp:lastPrinted>2024-09-20T10:42:00Z</cp:lastPrinted>
  <dcterms:created xsi:type="dcterms:W3CDTF">2024-09-20T09:11:00Z</dcterms:created>
  <dcterms:modified xsi:type="dcterms:W3CDTF">2024-11-04T08:11:00Z</dcterms:modified>
</cp:coreProperties>
</file>