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8A11C5" w14:textId="1496E52C" w:rsidR="00017EBD" w:rsidRPr="00551004" w:rsidRDefault="00017EBD" w:rsidP="00017EBD">
      <w:pPr>
        <w:jc w:val="center"/>
        <w:rPr>
          <w:rFonts w:ascii="Arial" w:hAnsi="Arial" w:cs="Arial"/>
          <w:b/>
          <w:noProof/>
          <w:sz w:val="22"/>
          <w:szCs w:val="21"/>
          <w:lang w:val="en-US"/>
        </w:rPr>
      </w:pPr>
      <w:r w:rsidRPr="00551004">
        <w:rPr>
          <w:rFonts w:ascii="Arial" w:hAnsi="Arial" w:cs="Arial"/>
          <w:b/>
          <w:noProof/>
          <w:sz w:val="22"/>
          <w:szCs w:val="21"/>
          <w:lang w:val="en-US"/>
        </w:rPr>
        <w:t>Bildlegend</w:t>
      </w:r>
      <w:r w:rsidR="007A1D83" w:rsidRPr="00551004">
        <w:rPr>
          <w:rFonts w:ascii="Arial" w:hAnsi="Arial" w:cs="Arial"/>
          <w:b/>
          <w:noProof/>
          <w:sz w:val="22"/>
          <w:szCs w:val="21"/>
          <w:lang w:val="en-US"/>
        </w:rPr>
        <w:t xml:space="preserve">e </w:t>
      </w:r>
      <w:r w:rsidR="00551004">
        <w:rPr>
          <w:rFonts w:ascii="Arial" w:hAnsi="Arial" w:cs="Arial"/>
          <w:b/>
          <w:noProof/>
          <w:sz w:val="22"/>
          <w:szCs w:val="21"/>
          <w:lang w:val="en-US"/>
        </w:rPr>
        <w:t>Pressemitteilung</w:t>
      </w:r>
      <w:r w:rsidR="007A1D83" w:rsidRPr="00551004">
        <w:rPr>
          <w:rFonts w:ascii="Arial" w:hAnsi="Arial" w:cs="Arial"/>
          <w:b/>
          <w:noProof/>
          <w:sz w:val="22"/>
          <w:szCs w:val="21"/>
          <w:lang w:val="en-US"/>
        </w:rPr>
        <w:t xml:space="preserve"> am 12.8.2020</w:t>
      </w:r>
    </w:p>
    <w:p w14:paraId="10CA8FFC" w14:textId="46026AEC" w:rsidR="00D12A43" w:rsidRDefault="00D12A43" w:rsidP="00D12A43">
      <w:pPr>
        <w:rPr>
          <w:rFonts w:ascii="Arial" w:hAnsi="Arial" w:cs="Arial"/>
          <w:b/>
          <w:noProof/>
          <w:sz w:val="22"/>
          <w:szCs w:val="21"/>
          <w:lang w:val="en-US"/>
        </w:rPr>
      </w:pPr>
      <w:bookmarkStart w:id="0" w:name="_GoBack"/>
      <w:r>
        <w:rPr>
          <w:noProof/>
        </w:rPr>
        <w:drawing>
          <wp:inline distT="0" distB="0" distL="0" distR="0" wp14:anchorId="198D3F78" wp14:editId="2C8B25B2">
            <wp:extent cx="2700000" cy="1800000"/>
            <wp:effectExtent l="0" t="0" r="571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bookmarkEnd w:id="0"/>
    </w:p>
    <w:p w14:paraId="18EF4A8C" w14:textId="77777777" w:rsidR="00D12A43" w:rsidRDefault="00D12A43" w:rsidP="00D12A43">
      <w:pPr>
        <w:pStyle w:val="Default"/>
        <w:spacing w:line="276" w:lineRule="auto"/>
        <w:rPr>
          <w:rFonts w:ascii="Arial" w:eastAsiaTheme="minorHAnsi" w:hAnsi="Arial" w:cs="Arial"/>
          <w:color w:val="auto"/>
          <w:sz w:val="20"/>
          <w:szCs w:val="20"/>
          <w:lang w:eastAsia="en-US"/>
        </w:rPr>
      </w:pPr>
      <w:r w:rsidRPr="00D12A43">
        <w:rPr>
          <w:rFonts w:ascii="Arial" w:eastAsiaTheme="minorHAnsi" w:hAnsi="Arial" w:cs="Arial"/>
          <w:color w:val="auto"/>
          <w:sz w:val="20"/>
          <w:szCs w:val="20"/>
          <w:lang w:eastAsia="en-US"/>
        </w:rPr>
        <w:t>Führung</w:t>
      </w:r>
      <w:r>
        <w:rPr>
          <w:rFonts w:ascii="Arial" w:eastAsiaTheme="minorHAnsi" w:hAnsi="Arial" w:cs="Arial"/>
          <w:color w:val="auto"/>
          <w:sz w:val="20"/>
          <w:szCs w:val="20"/>
          <w:lang w:eastAsia="en-US"/>
        </w:rPr>
        <w:t xml:space="preserve"> mit anwesender Künstlerin Silke </w:t>
      </w:r>
      <w:proofErr w:type="spellStart"/>
      <w:r>
        <w:rPr>
          <w:rFonts w:ascii="Arial" w:eastAsiaTheme="minorHAnsi" w:hAnsi="Arial" w:cs="Arial"/>
          <w:color w:val="auto"/>
          <w:sz w:val="20"/>
          <w:szCs w:val="20"/>
          <w:lang w:eastAsia="en-US"/>
        </w:rPr>
        <w:t>Markefka</w:t>
      </w:r>
      <w:proofErr w:type="spellEnd"/>
      <w:r>
        <w:rPr>
          <w:rFonts w:ascii="Arial" w:eastAsiaTheme="minorHAnsi" w:hAnsi="Arial" w:cs="Arial"/>
          <w:color w:val="auto"/>
          <w:sz w:val="20"/>
          <w:szCs w:val="20"/>
          <w:lang w:eastAsia="en-US"/>
        </w:rPr>
        <w:t xml:space="preserve">, PLATFORM OPEN STUDIOS 2022. </w:t>
      </w:r>
    </w:p>
    <w:p w14:paraId="65CCB84C" w14:textId="052C8B79" w:rsidR="00D12A43" w:rsidRP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Foto: Toby Binder</w:t>
      </w:r>
    </w:p>
    <w:p w14:paraId="0DF70FA5" w14:textId="77777777" w:rsidR="00D12A43" w:rsidRDefault="00D12A43" w:rsidP="00017EBD">
      <w:pPr>
        <w:jc w:val="center"/>
        <w:rPr>
          <w:noProof/>
        </w:rPr>
      </w:pPr>
    </w:p>
    <w:p w14:paraId="14A65266" w14:textId="0921D99D" w:rsidR="00D12A43" w:rsidRDefault="00D12A43" w:rsidP="00D12A43">
      <w:pPr>
        <w:rPr>
          <w:noProof/>
        </w:rPr>
      </w:pPr>
      <w:r>
        <w:rPr>
          <w:noProof/>
        </w:rPr>
        <w:drawing>
          <wp:inline distT="0" distB="0" distL="0" distR="0" wp14:anchorId="5AC89943" wp14:editId="7131F64D">
            <wp:extent cx="2700000" cy="1800000"/>
            <wp:effectExtent l="0" t="0" r="571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111551E3" w14:textId="1828B950" w:rsid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Atelier der Künstlerin </w:t>
      </w:r>
      <w:proofErr w:type="spellStart"/>
      <w:r>
        <w:rPr>
          <w:rFonts w:ascii="Arial" w:eastAsiaTheme="minorHAnsi" w:hAnsi="Arial" w:cs="Arial"/>
          <w:color w:val="auto"/>
          <w:sz w:val="20"/>
          <w:szCs w:val="20"/>
          <w:lang w:eastAsia="en-US"/>
        </w:rPr>
        <w:t>Niloufar</w:t>
      </w:r>
      <w:proofErr w:type="spellEnd"/>
      <w:r>
        <w:rPr>
          <w:rFonts w:ascii="Arial" w:eastAsiaTheme="minorHAnsi" w:hAnsi="Arial" w:cs="Arial"/>
          <w:color w:val="auto"/>
          <w:sz w:val="20"/>
          <w:szCs w:val="20"/>
          <w:lang w:eastAsia="en-US"/>
        </w:rPr>
        <w:t xml:space="preserve"> </w:t>
      </w:r>
      <w:proofErr w:type="spellStart"/>
      <w:r>
        <w:rPr>
          <w:rFonts w:ascii="Arial" w:eastAsiaTheme="minorHAnsi" w:hAnsi="Arial" w:cs="Arial"/>
          <w:color w:val="auto"/>
          <w:sz w:val="20"/>
          <w:szCs w:val="20"/>
          <w:lang w:eastAsia="en-US"/>
        </w:rPr>
        <w:t>Shirani</w:t>
      </w:r>
      <w:proofErr w:type="spellEnd"/>
      <w:r>
        <w:rPr>
          <w:rFonts w:ascii="Arial" w:eastAsiaTheme="minorHAnsi" w:hAnsi="Arial" w:cs="Arial"/>
          <w:color w:val="auto"/>
          <w:sz w:val="20"/>
          <w:szCs w:val="20"/>
          <w:lang w:eastAsia="en-US"/>
        </w:rPr>
        <w:t>,</w:t>
      </w:r>
      <w:r>
        <w:rPr>
          <w:rFonts w:ascii="Arial" w:eastAsiaTheme="minorHAnsi" w:hAnsi="Arial" w:cs="Arial"/>
          <w:color w:val="auto"/>
          <w:sz w:val="20"/>
          <w:szCs w:val="20"/>
          <w:lang w:eastAsia="en-US"/>
        </w:rPr>
        <w:t xml:space="preserve"> PLATFORM OPEN STUDIOS 2022. </w:t>
      </w:r>
    </w:p>
    <w:p w14:paraId="79F31EA5" w14:textId="77777777" w:rsidR="00D12A43" w:rsidRP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Foto: Toby Binder</w:t>
      </w:r>
    </w:p>
    <w:p w14:paraId="72A6241D" w14:textId="77777777" w:rsidR="00D12A43" w:rsidRDefault="00D12A43" w:rsidP="00D12A43">
      <w:pPr>
        <w:rPr>
          <w:noProof/>
        </w:rPr>
      </w:pPr>
    </w:p>
    <w:p w14:paraId="4C18F277" w14:textId="77777777" w:rsidR="00D12A43" w:rsidRDefault="00D12A43" w:rsidP="00017EBD">
      <w:pPr>
        <w:jc w:val="center"/>
        <w:rPr>
          <w:noProof/>
        </w:rPr>
      </w:pPr>
    </w:p>
    <w:p w14:paraId="58514D7F" w14:textId="2AF87F8B" w:rsidR="00D12A43" w:rsidRDefault="00D12A43" w:rsidP="00D12A43">
      <w:pPr>
        <w:rPr>
          <w:rFonts w:ascii="Arial" w:hAnsi="Arial" w:cs="Arial"/>
          <w:b/>
          <w:noProof/>
          <w:sz w:val="22"/>
          <w:szCs w:val="21"/>
          <w:lang w:val="en-US"/>
        </w:rPr>
      </w:pPr>
      <w:r>
        <w:rPr>
          <w:noProof/>
        </w:rPr>
        <w:drawing>
          <wp:inline distT="0" distB="0" distL="0" distR="0" wp14:anchorId="5CAC81CB" wp14:editId="24C2E39B">
            <wp:extent cx="2700000" cy="1800000"/>
            <wp:effectExtent l="0" t="0" r="571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0F6E395" w14:textId="05A4A88D" w:rsid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Atelier mit anwesender Künstlerin Annegret </w:t>
      </w:r>
      <w:proofErr w:type="spellStart"/>
      <w:r>
        <w:rPr>
          <w:rFonts w:ascii="Arial" w:eastAsiaTheme="minorHAnsi" w:hAnsi="Arial" w:cs="Arial"/>
          <w:color w:val="auto"/>
          <w:sz w:val="20"/>
          <w:szCs w:val="20"/>
          <w:lang w:eastAsia="en-US"/>
        </w:rPr>
        <w:t>Bleisteiner</w:t>
      </w:r>
      <w:proofErr w:type="spellEnd"/>
      <w:r>
        <w:rPr>
          <w:rFonts w:ascii="Arial" w:eastAsiaTheme="minorHAnsi" w:hAnsi="Arial" w:cs="Arial"/>
          <w:color w:val="auto"/>
          <w:sz w:val="20"/>
          <w:szCs w:val="20"/>
          <w:lang w:eastAsia="en-US"/>
        </w:rPr>
        <w:t xml:space="preserve">, PLATFORM OPEN STUDIOS 2022. </w:t>
      </w:r>
    </w:p>
    <w:p w14:paraId="4A85C962" w14:textId="77777777" w:rsidR="00D12A43" w:rsidRP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Foto: Toby Binder</w:t>
      </w:r>
    </w:p>
    <w:p w14:paraId="1A41B28B" w14:textId="27DD5447" w:rsidR="00D12A43" w:rsidRDefault="00D12A43" w:rsidP="00D12A43">
      <w:pPr>
        <w:rPr>
          <w:rFonts w:ascii="Arial" w:hAnsi="Arial" w:cs="Arial"/>
          <w:b/>
          <w:noProof/>
          <w:sz w:val="22"/>
          <w:szCs w:val="21"/>
          <w:lang w:val="en-US"/>
        </w:rPr>
      </w:pPr>
    </w:p>
    <w:p w14:paraId="019C3D57" w14:textId="77777777" w:rsidR="00D12A43" w:rsidRDefault="00D12A43" w:rsidP="00017EBD">
      <w:pPr>
        <w:jc w:val="center"/>
        <w:rPr>
          <w:rFonts w:ascii="Arial" w:hAnsi="Arial" w:cs="Arial"/>
          <w:b/>
          <w:noProof/>
          <w:sz w:val="22"/>
          <w:szCs w:val="21"/>
          <w:lang w:val="en-US"/>
        </w:rPr>
      </w:pPr>
    </w:p>
    <w:p w14:paraId="68C726DE" w14:textId="77777777" w:rsidR="00D12A43" w:rsidRDefault="00D12A43" w:rsidP="00017EBD">
      <w:pPr>
        <w:jc w:val="center"/>
        <w:rPr>
          <w:noProof/>
        </w:rPr>
      </w:pPr>
    </w:p>
    <w:p w14:paraId="7E87A67A" w14:textId="77777777" w:rsidR="00D12A43" w:rsidRDefault="00D12A43" w:rsidP="00017EBD">
      <w:pPr>
        <w:jc w:val="center"/>
        <w:rPr>
          <w:noProof/>
        </w:rPr>
      </w:pPr>
    </w:p>
    <w:p w14:paraId="7051DA77" w14:textId="401430B9" w:rsidR="00D12A43" w:rsidRDefault="00D12A43" w:rsidP="00D12A43">
      <w:pPr>
        <w:rPr>
          <w:noProof/>
        </w:rPr>
      </w:pPr>
      <w:r>
        <w:rPr>
          <w:noProof/>
        </w:rPr>
        <w:lastRenderedPageBreak/>
        <w:drawing>
          <wp:inline distT="0" distB="0" distL="0" distR="0" wp14:anchorId="60FC3C82" wp14:editId="63A2800E">
            <wp:extent cx="1198800" cy="1800000"/>
            <wp:effectExtent l="0" t="0" r="190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8800" cy="1800000"/>
                    </a:xfrm>
                    <a:prstGeom prst="rect">
                      <a:avLst/>
                    </a:prstGeom>
                    <a:noFill/>
                    <a:ln>
                      <a:noFill/>
                    </a:ln>
                  </pic:spPr>
                </pic:pic>
              </a:graphicData>
            </a:graphic>
          </wp:inline>
        </w:drawing>
      </w:r>
    </w:p>
    <w:p w14:paraId="528B4205" w14:textId="5DC8463C" w:rsid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Atelier </w:t>
      </w:r>
      <w:r>
        <w:rPr>
          <w:rFonts w:ascii="Arial" w:eastAsiaTheme="minorHAnsi" w:hAnsi="Arial" w:cs="Arial"/>
          <w:color w:val="auto"/>
          <w:sz w:val="20"/>
          <w:szCs w:val="20"/>
          <w:lang w:eastAsia="en-US"/>
        </w:rPr>
        <w:t>von Stephanie Müller und Klaus Erika Dietl</w:t>
      </w:r>
      <w:r>
        <w:rPr>
          <w:rFonts w:ascii="Arial" w:eastAsiaTheme="minorHAnsi" w:hAnsi="Arial" w:cs="Arial"/>
          <w:color w:val="auto"/>
          <w:sz w:val="20"/>
          <w:szCs w:val="20"/>
          <w:lang w:eastAsia="en-US"/>
        </w:rPr>
        <w:t xml:space="preserve">, PLATFORM OPEN STUDIOS 2022. </w:t>
      </w:r>
    </w:p>
    <w:p w14:paraId="43708B7D" w14:textId="77777777" w:rsidR="00D12A43" w:rsidRP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Foto: Toby Binder</w:t>
      </w:r>
    </w:p>
    <w:p w14:paraId="619E02BF" w14:textId="77777777" w:rsidR="00D12A43" w:rsidRDefault="00D12A43" w:rsidP="00D12A43">
      <w:pPr>
        <w:rPr>
          <w:noProof/>
        </w:rPr>
      </w:pPr>
    </w:p>
    <w:p w14:paraId="497349B2" w14:textId="77777777" w:rsidR="00D12A43" w:rsidRDefault="00D12A43" w:rsidP="00D12A43">
      <w:pPr>
        <w:rPr>
          <w:noProof/>
        </w:rPr>
      </w:pPr>
      <w:r>
        <w:rPr>
          <w:noProof/>
        </w:rPr>
        <w:drawing>
          <wp:inline distT="0" distB="0" distL="0" distR="0" wp14:anchorId="47AA396B" wp14:editId="6C17959D">
            <wp:extent cx="2700000" cy="1800000"/>
            <wp:effectExtent l="0" t="0" r="571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673B52AC" w14:textId="4FEDCE4F" w:rsid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Atelier </w:t>
      </w:r>
      <w:r>
        <w:rPr>
          <w:rFonts w:ascii="Arial" w:eastAsiaTheme="minorHAnsi" w:hAnsi="Arial" w:cs="Arial"/>
          <w:color w:val="auto"/>
          <w:sz w:val="20"/>
          <w:szCs w:val="20"/>
          <w:lang w:eastAsia="en-US"/>
        </w:rPr>
        <w:t xml:space="preserve">der Künstlerin </w:t>
      </w:r>
      <w:proofErr w:type="gramStart"/>
      <w:r>
        <w:rPr>
          <w:rFonts w:ascii="Arial" w:eastAsiaTheme="minorHAnsi" w:hAnsi="Arial" w:cs="Arial"/>
          <w:color w:val="auto"/>
          <w:sz w:val="20"/>
          <w:szCs w:val="20"/>
          <w:lang w:eastAsia="en-US"/>
        </w:rPr>
        <w:t>Sun Yun Park</w:t>
      </w:r>
      <w:proofErr w:type="gramEnd"/>
      <w:r>
        <w:rPr>
          <w:rFonts w:ascii="Arial" w:eastAsiaTheme="minorHAnsi" w:hAnsi="Arial" w:cs="Arial"/>
          <w:color w:val="auto"/>
          <w:sz w:val="20"/>
          <w:szCs w:val="20"/>
          <w:lang w:eastAsia="en-US"/>
        </w:rPr>
        <w:t xml:space="preserve">, PLATFORM OPEN STUDIOS 2022. </w:t>
      </w:r>
    </w:p>
    <w:p w14:paraId="69DF7962" w14:textId="77777777" w:rsidR="00D12A43" w:rsidRP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Foto: Toby Binder</w:t>
      </w:r>
    </w:p>
    <w:p w14:paraId="1405D9D8" w14:textId="77777777" w:rsidR="00D12A43" w:rsidRDefault="00D12A43" w:rsidP="00017EBD">
      <w:pPr>
        <w:jc w:val="center"/>
        <w:rPr>
          <w:noProof/>
        </w:rPr>
      </w:pPr>
    </w:p>
    <w:p w14:paraId="42D48609" w14:textId="66DEFFBD" w:rsidR="00A70ACF" w:rsidRPr="00551004" w:rsidRDefault="00D12A43" w:rsidP="00D12A43">
      <w:pPr>
        <w:rPr>
          <w:rFonts w:ascii="Arial" w:hAnsi="Arial" w:cs="Arial"/>
          <w:b/>
          <w:noProof/>
          <w:sz w:val="22"/>
          <w:szCs w:val="21"/>
          <w:lang w:val="en-US"/>
        </w:rPr>
      </w:pPr>
      <w:r>
        <w:rPr>
          <w:noProof/>
        </w:rPr>
        <w:drawing>
          <wp:inline distT="0" distB="0" distL="0" distR="0" wp14:anchorId="686990D1" wp14:editId="5FD3A3E4">
            <wp:extent cx="2700000" cy="1800000"/>
            <wp:effectExtent l="0" t="0" r="571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110894F" w14:textId="5CCEBBA3" w:rsid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 xml:space="preserve">Atelier </w:t>
      </w:r>
      <w:r>
        <w:rPr>
          <w:rFonts w:ascii="Arial" w:eastAsiaTheme="minorHAnsi" w:hAnsi="Arial" w:cs="Arial"/>
          <w:color w:val="auto"/>
          <w:sz w:val="20"/>
          <w:szCs w:val="20"/>
          <w:lang w:eastAsia="en-US"/>
        </w:rPr>
        <w:t>von Silvia Schreiber</w:t>
      </w:r>
      <w:r>
        <w:rPr>
          <w:rFonts w:ascii="Arial" w:eastAsiaTheme="minorHAnsi" w:hAnsi="Arial" w:cs="Arial"/>
          <w:color w:val="auto"/>
          <w:sz w:val="20"/>
          <w:szCs w:val="20"/>
          <w:lang w:eastAsia="en-US"/>
        </w:rPr>
        <w:t xml:space="preserve">, PLATFORM OPEN STUDIOS 2022. </w:t>
      </w:r>
    </w:p>
    <w:p w14:paraId="22708906" w14:textId="77777777" w:rsidR="00D12A43" w:rsidRPr="00D12A43" w:rsidRDefault="00D12A43" w:rsidP="00D12A43">
      <w:pPr>
        <w:pStyle w:val="Default"/>
        <w:spacing w:line="276" w:lineRule="auto"/>
        <w:rPr>
          <w:rFonts w:ascii="Arial" w:eastAsiaTheme="minorHAnsi" w:hAnsi="Arial" w:cs="Arial"/>
          <w:color w:val="auto"/>
          <w:sz w:val="20"/>
          <w:szCs w:val="20"/>
          <w:lang w:eastAsia="en-US"/>
        </w:rPr>
      </w:pPr>
      <w:r>
        <w:rPr>
          <w:rFonts w:ascii="Arial" w:eastAsiaTheme="minorHAnsi" w:hAnsi="Arial" w:cs="Arial"/>
          <w:color w:val="auto"/>
          <w:sz w:val="20"/>
          <w:szCs w:val="20"/>
          <w:lang w:eastAsia="en-US"/>
        </w:rPr>
        <w:t>Foto: Toby Binder</w:t>
      </w:r>
    </w:p>
    <w:p w14:paraId="31D8763A" w14:textId="77777777" w:rsidR="00017EBD" w:rsidRPr="00551004" w:rsidRDefault="00017EBD" w:rsidP="00017EBD">
      <w:pPr>
        <w:rPr>
          <w:rFonts w:ascii="Arial" w:hAnsi="Arial" w:cs="Arial"/>
          <w:noProof/>
          <w:sz w:val="21"/>
          <w:szCs w:val="21"/>
          <w:lang w:val="en-US"/>
        </w:rPr>
      </w:pPr>
    </w:p>
    <w:p w14:paraId="396A1F4B" w14:textId="77777777" w:rsidR="00404EE0" w:rsidRPr="007A1D83" w:rsidRDefault="00404EE0" w:rsidP="00404EE0">
      <w:pPr>
        <w:pStyle w:val="Default"/>
        <w:spacing w:line="276" w:lineRule="auto"/>
        <w:rPr>
          <w:rFonts w:ascii="Arial" w:eastAsiaTheme="minorHAnsi" w:hAnsi="Arial" w:cs="Arial"/>
          <w:color w:val="auto"/>
          <w:sz w:val="20"/>
          <w:szCs w:val="20"/>
          <w:lang w:eastAsia="en-US"/>
        </w:rPr>
      </w:pPr>
    </w:p>
    <w:p w14:paraId="373F5404" w14:textId="77A2FDAD" w:rsidR="00404EE0" w:rsidRPr="007A1D83" w:rsidRDefault="00404EE0" w:rsidP="00A53B93">
      <w:pPr>
        <w:jc w:val="both"/>
        <w:rPr>
          <w:rFonts w:ascii="Arial" w:hAnsi="Arial" w:cs="Arial"/>
          <w:sz w:val="20"/>
          <w:szCs w:val="20"/>
        </w:rPr>
      </w:pPr>
      <w:r w:rsidRPr="007A1D83">
        <w:rPr>
          <w:rFonts w:ascii="Arial" w:hAnsi="Arial" w:cs="Arial"/>
          <w:sz w:val="20"/>
          <w:szCs w:val="20"/>
        </w:rPr>
        <w:t>Hiermit wird Ihnen die Genehmigung erteilt, die angehängten Bilder in Zeitungen, Zeitschriften und Online-Medien abzubilden, sofern sie direkt mit der Berichterstattung zur oben genannten Ausstellung in Verbindung stehen. Das Nutzungsrecht beginnt vier Wochen vor Ausstellungsbeginn und endet vier Wochen nach Ausstellungsende. Die Werke dürfen nur im Rahmen eines redaktionell betreuten Artikels über die Ausstellung im Sinne der aktuellen Berichterstattung abgebildet werden. Jegliche weitere Verwendung setzt die schriftliche Genehmigung des Rechteinhabers voraus. Die Bilder dürfen nicht beschnitten oder verändert oder mit Text überlagert werden.</w:t>
      </w:r>
    </w:p>
    <w:p w14:paraId="1386FA24" w14:textId="1F98CDF3" w:rsidR="00404EE0" w:rsidRPr="007A1D83" w:rsidRDefault="00404EE0" w:rsidP="00404EE0">
      <w:pPr>
        <w:spacing w:line="360" w:lineRule="auto"/>
        <w:rPr>
          <w:rFonts w:ascii="Arial" w:hAnsi="Arial" w:cs="Arial"/>
          <w:sz w:val="20"/>
          <w:szCs w:val="20"/>
        </w:rPr>
      </w:pPr>
    </w:p>
    <w:p w14:paraId="3C370501"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 xml:space="preserve">Druckfähiges Bildmaterial finden Sie zum kostenlosen Download unter </w:t>
      </w:r>
    </w:p>
    <w:p w14:paraId="25C7CD9C" w14:textId="77777777" w:rsidR="00404EE0" w:rsidRPr="007A1D83" w:rsidRDefault="00404EE0" w:rsidP="00404EE0">
      <w:pPr>
        <w:spacing w:line="360" w:lineRule="auto"/>
        <w:rPr>
          <w:rFonts w:ascii="Arial" w:hAnsi="Arial" w:cs="Arial"/>
          <w:b/>
          <w:sz w:val="20"/>
          <w:szCs w:val="20"/>
        </w:rPr>
      </w:pPr>
      <w:r w:rsidRPr="007A1D83">
        <w:rPr>
          <w:rFonts w:ascii="Arial" w:hAnsi="Arial" w:cs="Arial"/>
          <w:b/>
          <w:sz w:val="20"/>
          <w:szCs w:val="20"/>
        </w:rPr>
        <w:t>www.platform-muenchen.de/presse/</w:t>
      </w:r>
    </w:p>
    <w:p w14:paraId="24C5B2FA" w14:textId="0093442A" w:rsidR="00A324F9" w:rsidRDefault="00A324F9" w:rsidP="00404EE0">
      <w:pPr>
        <w:rPr>
          <w:rFonts w:ascii="Arial" w:hAnsi="Arial" w:cs="Arial"/>
          <w:b/>
          <w:sz w:val="20"/>
          <w:szCs w:val="20"/>
        </w:rPr>
      </w:pPr>
    </w:p>
    <w:p w14:paraId="15C7B8E1" w14:textId="77777777" w:rsidR="00A324F9" w:rsidRDefault="00A324F9" w:rsidP="00404EE0">
      <w:pPr>
        <w:rPr>
          <w:rFonts w:ascii="Arial" w:hAnsi="Arial" w:cs="Arial"/>
          <w:b/>
          <w:sz w:val="20"/>
          <w:szCs w:val="20"/>
        </w:rPr>
      </w:pPr>
    </w:p>
    <w:p w14:paraId="420FF526" w14:textId="77777777" w:rsidR="007A1D83" w:rsidRPr="007A1D83" w:rsidRDefault="007A1D83" w:rsidP="00404EE0">
      <w:pPr>
        <w:rPr>
          <w:rFonts w:ascii="Arial" w:hAnsi="Arial" w:cs="Arial"/>
          <w:b/>
          <w:sz w:val="20"/>
          <w:szCs w:val="20"/>
        </w:rPr>
      </w:pPr>
    </w:p>
    <w:p w14:paraId="71C357F3" w14:textId="77777777" w:rsidR="00404EE0" w:rsidRPr="007A1D83" w:rsidRDefault="00404EE0" w:rsidP="00404EE0">
      <w:pPr>
        <w:rPr>
          <w:rFonts w:ascii="Arial" w:hAnsi="Arial" w:cs="Arial"/>
          <w:b/>
          <w:sz w:val="20"/>
          <w:szCs w:val="20"/>
        </w:rPr>
      </w:pPr>
      <w:r w:rsidRPr="007A1D83">
        <w:rPr>
          <w:rFonts w:ascii="Arial" w:hAnsi="Arial" w:cs="Arial"/>
          <w:b/>
          <w:sz w:val="20"/>
          <w:szCs w:val="20"/>
        </w:rPr>
        <w:t>Pressekontakt</w:t>
      </w:r>
    </w:p>
    <w:p w14:paraId="49E522FC" w14:textId="77777777" w:rsidR="00A53B93" w:rsidRPr="007A1D83" w:rsidRDefault="00A53B93" w:rsidP="00404EE0">
      <w:pPr>
        <w:rPr>
          <w:rFonts w:ascii="Arial" w:hAnsi="Arial" w:cs="Arial"/>
          <w:sz w:val="20"/>
          <w:szCs w:val="20"/>
        </w:rPr>
      </w:pPr>
    </w:p>
    <w:p w14:paraId="6C2A10DE" w14:textId="3C45FD16" w:rsidR="00017EBD" w:rsidRPr="007A1D83" w:rsidRDefault="00FF0209" w:rsidP="00404EE0">
      <w:pPr>
        <w:rPr>
          <w:rFonts w:ascii="Arial" w:hAnsi="Arial" w:cs="Arial"/>
          <w:sz w:val="20"/>
          <w:szCs w:val="20"/>
        </w:rPr>
      </w:pPr>
      <w:r>
        <w:rPr>
          <w:rFonts w:ascii="Arial" w:hAnsi="Arial" w:cs="Arial"/>
          <w:sz w:val="20"/>
          <w:szCs w:val="20"/>
        </w:rPr>
        <w:t>Radmila Krstajic</w:t>
      </w:r>
    </w:p>
    <w:p w14:paraId="556F9079" w14:textId="0B42CB25" w:rsidR="00404EE0" w:rsidRPr="007A1D83" w:rsidRDefault="00404EE0" w:rsidP="00404EE0">
      <w:pPr>
        <w:rPr>
          <w:rFonts w:ascii="Arial" w:hAnsi="Arial" w:cs="Arial"/>
          <w:sz w:val="20"/>
          <w:szCs w:val="20"/>
        </w:rPr>
      </w:pPr>
      <w:r w:rsidRPr="007A1D83">
        <w:rPr>
          <w:rFonts w:ascii="Arial" w:hAnsi="Arial" w:cs="Arial"/>
          <w:sz w:val="20"/>
          <w:szCs w:val="20"/>
        </w:rPr>
        <w:t xml:space="preserve">presse@platform-muenchen.de </w:t>
      </w:r>
      <w:r w:rsidRPr="007A1D83">
        <w:rPr>
          <w:rFonts w:ascii="Arial" w:hAnsi="Arial" w:cs="Arial"/>
          <w:sz w:val="20"/>
          <w:szCs w:val="20"/>
        </w:rPr>
        <w:br/>
        <w:t xml:space="preserve">T: </w:t>
      </w:r>
      <w:r w:rsidR="007A1D83">
        <w:rPr>
          <w:rFonts w:ascii="Arial" w:hAnsi="Arial" w:cs="Arial"/>
          <w:sz w:val="20"/>
          <w:szCs w:val="20"/>
        </w:rPr>
        <w:t>0049 · 89 · 324 · 9009 · 14</w:t>
      </w:r>
    </w:p>
    <w:p w14:paraId="67F8A803" w14:textId="77777777" w:rsidR="00A53B93" w:rsidRPr="007A1D83" w:rsidRDefault="00A53B93" w:rsidP="00404EE0">
      <w:pPr>
        <w:rPr>
          <w:rFonts w:ascii="Arial" w:hAnsi="Arial" w:cs="Arial"/>
          <w:sz w:val="20"/>
          <w:szCs w:val="20"/>
        </w:rPr>
      </w:pPr>
    </w:p>
    <w:p w14:paraId="66D4409C" w14:textId="77777777"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PLATFORM</w:t>
      </w:r>
      <w:r w:rsidRPr="007A1D83">
        <w:rPr>
          <w:rFonts w:ascii="Arial" w:eastAsia="MS Gothic" w:hAnsi="Arial" w:cs="Arial"/>
          <w:sz w:val="20"/>
          <w:szCs w:val="20"/>
        </w:rPr>
        <w:t xml:space="preserve">, </w:t>
      </w:r>
      <w:proofErr w:type="spellStart"/>
      <w:r w:rsidRPr="007A1D83">
        <w:rPr>
          <w:rFonts w:ascii="Arial" w:hAnsi="Arial" w:cs="Arial"/>
          <w:sz w:val="20"/>
          <w:szCs w:val="20"/>
        </w:rPr>
        <w:t>Kistlerhofstraße</w:t>
      </w:r>
      <w:proofErr w:type="spellEnd"/>
      <w:r w:rsidRPr="007A1D83">
        <w:rPr>
          <w:rFonts w:ascii="Arial" w:hAnsi="Arial" w:cs="Arial"/>
          <w:sz w:val="20"/>
          <w:szCs w:val="20"/>
        </w:rPr>
        <w:t xml:space="preserve"> 70, Haus 60, 3. Stock, 81379 München</w:t>
      </w:r>
    </w:p>
    <w:p w14:paraId="74A486CC" w14:textId="12186808"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 xml:space="preserve">www.platform-muenchen.de   </w:t>
      </w:r>
    </w:p>
    <w:p w14:paraId="75C7468D" w14:textId="77777777" w:rsidR="00A53B93" w:rsidRPr="007A1D83" w:rsidRDefault="00A53B93" w:rsidP="00A53B93">
      <w:pPr>
        <w:spacing w:line="276" w:lineRule="auto"/>
        <w:rPr>
          <w:rFonts w:ascii="Arial" w:hAnsi="Arial" w:cs="Arial"/>
          <w:sz w:val="20"/>
          <w:szCs w:val="20"/>
        </w:rPr>
      </w:pPr>
    </w:p>
    <w:p w14:paraId="6224CAD0" w14:textId="0FB033FE" w:rsidR="00A53B93" w:rsidRPr="007A1D83" w:rsidRDefault="00A53B93" w:rsidP="00A53B93">
      <w:pPr>
        <w:spacing w:line="276" w:lineRule="auto"/>
        <w:rPr>
          <w:rFonts w:ascii="Arial" w:hAnsi="Arial" w:cs="Arial"/>
          <w:sz w:val="20"/>
          <w:szCs w:val="20"/>
        </w:rPr>
      </w:pPr>
      <w:r w:rsidRPr="007A1D83">
        <w:rPr>
          <w:rFonts w:ascii="Arial" w:hAnsi="Arial" w:cs="Arial"/>
          <w:sz w:val="20"/>
          <w:szCs w:val="20"/>
        </w:rPr>
        <w:t>Die Räume der PLATFORM sind barrierefrei zu erreichen.</w:t>
      </w:r>
    </w:p>
    <w:p w14:paraId="3885817A" w14:textId="77777777" w:rsidR="00A53B93" w:rsidRPr="007A1D83" w:rsidRDefault="00A53B93" w:rsidP="00A53B93">
      <w:pPr>
        <w:spacing w:line="276" w:lineRule="auto"/>
        <w:rPr>
          <w:rFonts w:ascii="Arial" w:hAnsi="Arial" w:cs="Arial"/>
          <w:sz w:val="20"/>
          <w:szCs w:val="20"/>
        </w:rPr>
      </w:pPr>
    </w:p>
    <w:p w14:paraId="3AC0AA8C" w14:textId="77777777" w:rsidR="007A1D83" w:rsidRDefault="00A53B93" w:rsidP="00A53B93">
      <w:pPr>
        <w:spacing w:line="276" w:lineRule="auto"/>
        <w:rPr>
          <w:rFonts w:ascii="Arial" w:hAnsi="Arial" w:cs="Arial"/>
          <w:sz w:val="20"/>
          <w:szCs w:val="20"/>
        </w:rPr>
      </w:pPr>
      <w:r w:rsidRPr="007A1D83">
        <w:rPr>
          <w:rFonts w:ascii="Arial" w:hAnsi="Arial" w:cs="Arial"/>
          <w:sz w:val="20"/>
          <w:szCs w:val="20"/>
        </w:rPr>
        <w:t>PLATFORM in Trägerschaft der Münchner Arbeit gGmb</w:t>
      </w:r>
      <w:r w:rsidR="007A1D83">
        <w:rPr>
          <w:rFonts w:ascii="Arial" w:hAnsi="Arial" w:cs="Arial"/>
          <w:sz w:val="20"/>
          <w:szCs w:val="20"/>
        </w:rPr>
        <w:t>H</w:t>
      </w:r>
    </w:p>
    <w:p w14:paraId="22CF8FF1" w14:textId="102A1DAA"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Geschäftsführer: Gerhard Scherbaum, Johann Stelzer</w:t>
      </w:r>
    </w:p>
    <w:p w14:paraId="2D762D6E" w14:textId="77777777" w:rsid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Registergericht München, HRB 98967</w:t>
      </w:r>
    </w:p>
    <w:p w14:paraId="463285E9" w14:textId="5B06C310" w:rsidR="00A53B93" w:rsidRPr="007A1D83" w:rsidRDefault="00A53B93" w:rsidP="00A53B93">
      <w:pPr>
        <w:spacing w:line="276" w:lineRule="auto"/>
        <w:rPr>
          <w:rFonts w:ascii="Tahoma" w:eastAsia="MS Gothic" w:hAnsi="Tahoma" w:cs="Tahoma"/>
          <w:sz w:val="20"/>
          <w:szCs w:val="20"/>
        </w:rPr>
      </w:pPr>
      <w:r w:rsidRPr="007A1D83">
        <w:rPr>
          <w:rFonts w:ascii="Arial" w:hAnsi="Arial" w:cs="Arial"/>
          <w:sz w:val="20"/>
          <w:szCs w:val="20"/>
        </w:rPr>
        <w:t>Vorsitzende</w:t>
      </w:r>
      <w:r w:rsidR="007A1D83" w:rsidRPr="007A1D83">
        <w:rPr>
          <w:rFonts w:ascii="Arial" w:hAnsi="Arial" w:cs="Arial"/>
          <w:sz w:val="20"/>
          <w:szCs w:val="20"/>
        </w:rPr>
        <w:t>r</w:t>
      </w:r>
      <w:r w:rsidRPr="007A1D83">
        <w:rPr>
          <w:rFonts w:ascii="Arial" w:hAnsi="Arial" w:cs="Arial"/>
          <w:sz w:val="20"/>
          <w:szCs w:val="20"/>
        </w:rPr>
        <w:t xml:space="preserve"> des Aufsichtsrats: </w:t>
      </w:r>
      <w:r w:rsidR="007A1D83" w:rsidRPr="007A1D83">
        <w:rPr>
          <w:rFonts w:ascii="Arial" w:hAnsi="Arial" w:cs="Arial"/>
          <w:sz w:val="20"/>
          <w:szCs w:val="20"/>
        </w:rPr>
        <w:t xml:space="preserve">Manuel </w:t>
      </w:r>
      <w:proofErr w:type="spellStart"/>
      <w:r w:rsidR="007A1D83" w:rsidRPr="007A1D83">
        <w:rPr>
          <w:rFonts w:ascii="Arial" w:hAnsi="Arial" w:cs="Arial"/>
          <w:sz w:val="20"/>
          <w:szCs w:val="20"/>
        </w:rPr>
        <w:t>Pretzl</w:t>
      </w:r>
      <w:proofErr w:type="spellEnd"/>
    </w:p>
    <w:p w14:paraId="2BF0EB5E" w14:textId="54824EB0" w:rsidR="007A1D83" w:rsidRPr="007A1D83" w:rsidRDefault="007A1D83" w:rsidP="00A53B93">
      <w:pPr>
        <w:spacing w:line="276" w:lineRule="auto"/>
        <w:rPr>
          <w:rFonts w:ascii="Arial" w:hAnsi="Arial" w:cs="Arial"/>
          <w:sz w:val="20"/>
          <w:szCs w:val="20"/>
        </w:rPr>
      </w:pPr>
    </w:p>
    <w:p w14:paraId="2611921A" w14:textId="77777777" w:rsidR="007A1D83" w:rsidRPr="007A1D83" w:rsidRDefault="007A1D83" w:rsidP="00A53B93">
      <w:pPr>
        <w:spacing w:line="276" w:lineRule="auto"/>
        <w:rPr>
          <w:rFonts w:ascii="Arial" w:hAnsi="Arial" w:cs="Arial"/>
          <w:sz w:val="20"/>
          <w:szCs w:val="20"/>
        </w:rPr>
      </w:pPr>
    </w:p>
    <w:p w14:paraId="1B480899" w14:textId="43F84378" w:rsidR="00A53B93" w:rsidRPr="007A1D83" w:rsidRDefault="007A1D83" w:rsidP="00A53B93">
      <w:pPr>
        <w:spacing w:line="276" w:lineRule="auto"/>
        <w:rPr>
          <w:rFonts w:ascii="Arial" w:hAnsi="Arial" w:cs="Arial"/>
          <w:sz w:val="20"/>
          <w:szCs w:val="20"/>
        </w:rPr>
      </w:pPr>
      <w:r w:rsidRPr="007A1D83">
        <w:rPr>
          <w:rFonts w:ascii="Arial" w:hAnsi="Arial" w:cs="Arial"/>
          <w:noProof/>
          <w:sz w:val="20"/>
          <w:szCs w:val="20"/>
          <w:lang w:val="en-US" w:eastAsia="en-US"/>
        </w:rPr>
        <w:drawing>
          <wp:inline distT="0" distB="0" distL="0" distR="0" wp14:anchorId="30383616" wp14:editId="00B1E704">
            <wp:extent cx="1076325" cy="638175"/>
            <wp:effectExtent l="0" t="0" r="9525" b="9525"/>
            <wp:docPr id="11" name="Grafik 11" descr="Förderformel_MBQ_R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örderformel_MBQ_RAW"/>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76325" cy="638175"/>
                    </a:xfrm>
                    <a:prstGeom prst="rect">
                      <a:avLst/>
                    </a:prstGeom>
                    <a:noFill/>
                    <a:ln>
                      <a:noFill/>
                    </a:ln>
                  </pic:spPr>
                </pic:pic>
              </a:graphicData>
            </a:graphic>
          </wp:inline>
        </w:drawing>
      </w:r>
    </w:p>
    <w:p w14:paraId="6A73C74E" w14:textId="77777777" w:rsidR="007A1D83" w:rsidRPr="007A1D83" w:rsidRDefault="007A1D83" w:rsidP="007A1D83">
      <w:pPr>
        <w:spacing w:line="276" w:lineRule="auto"/>
        <w:rPr>
          <w:rFonts w:ascii="Arial" w:hAnsi="Arial" w:cs="Arial"/>
          <w:sz w:val="20"/>
          <w:szCs w:val="20"/>
        </w:rPr>
      </w:pPr>
    </w:p>
    <w:p w14:paraId="1F97D01E" w14:textId="76B1E5A8" w:rsidR="00F209CE" w:rsidRPr="007A1D83" w:rsidRDefault="007A1D83" w:rsidP="007A1D83">
      <w:pPr>
        <w:spacing w:line="276" w:lineRule="auto"/>
        <w:rPr>
          <w:rFonts w:ascii="Arial" w:hAnsi="Arial" w:cs="Arial"/>
          <w:sz w:val="20"/>
          <w:szCs w:val="20"/>
        </w:rPr>
      </w:pPr>
      <w:r w:rsidRPr="007A1D83">
        <w:rPr>
          <w:rFonts w:ascii="Arial" w:hAnsi="Arial" w:cs="Arial"/>
          <w:sz w:val="20"/>
          <w:szCs w:val="20"/>
        </w:rPr>
        <w:t>PLATFORM wird durch das Münchner Beschäftigungs- und Qualifizierungsprogramm (MBQ) gefördert. Weitere Informationen unter www.muenchen.de/mbq</w:t>
      </w:r>
    </w:p>
    <w:sectPr w:rsidR="00F209CE" w:rsidRPr="007A1D83" w:rsidSect="00F209CE">
      <w:headerReference w:type="default" r:id="rId13"/>
      <w:headerReference w:type="first" r:id="rId14"/>
      <w:type w:val="continuous"/>
      <w:pgSz w:w="11906" w:h="16838" w:code="9"/>
      <w:pgMar w:top="1701" w:right="1418" w:bottom="1134" w:left="1418" w:header="95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72A007" w14:textId="77777777" w:rsidR="005D76FA" w:rsidRDefault="005D76FA">
      <w:r>
        <w:separator/>
      </w:r>
    </w:p>
  </w:endnote>
  <w:endnote w:type="continuationSeparator" w:id="0">
    <w:p w14:paraId="1A2366FB" w14:textId="77777777" w:rsidR="005D76FA" w:rsidRDefault="005D76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DD694B" w14:textId="77777777" w:rsidR="005D76FA" w:rsidRDefault="005D76FA">
      <w:r>
        <w:separator/>
      </w:r>
    </w:p>
  </w:footnote>
  <w:footnote w:type="continuationSeparator" w:id="0">
    <w:p w14:paraId="51B761CA" w14:textId="77777777" w:rsidR="005D76FA" w:rsidRDefault="005D76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BE436" w14:textId="77777777" w:rsidR="008229FE" w:rsidRDefault="005352D4">
    <w:pPr>
      <w:pStyle w:val="Kopfzeile"/>
    </w:pPr>
    <w:r>
      <w:rPr>
        <w:noProof/>
        <w:lang w:val="en-US" w:eastAsia="en-US"/>
      </w:rPr>
      <w:drawing>
        <wp:anchor distT="0" distB="0" distL="114300" distR="114300" simplePos="0" relativeHeight="251659264" behindDoc="1" locked="0" layoutInCell="1" allowOverlap="1" wp14:anchorId="65FF8ABE" wp14:editId="177A8234">
          <wp:simplePos x="0" y="0"/>
          <wp:positionH relativeFrom="page">
            <wp:posOffset>0</wp:posOffset>
          </wp:positionH>
          <wp:positionV relativeFrom="page">
            <wp:posOffset>0</wp:posOffset>
          </wp:positionV>
          <wp:extent cx="7556400" cy="10692000"/>
          <wp:effectExtent l="0" t="0" r="635" b="1905"/>
          <wp:wrapNone/>
          <wp:docPr id="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Z_Platform_Breifpapier_S2.pdf"/>
                  <pic:cNvPicPr/>
                </pic:nvPicPr>
                <pic:blipFill>
                  <a:blip r:embed="rId1">
                    <a:extLst>
                      <a:ext uri="{28A0092B-C50C-407E-A947-70E740481C1C}">
                        <a14:useLocalDpi xmlns:a14="http://schemas.microsoft.com/office/drawing/2010/main" val="0"/>
                      </a:ext>
                    </a:extLst>
                  </a:blip>
                  <a:stretch>
                    <a:fillRect/>
                  </a:stretch>
                </pic:blipFill>
                <pic:spPr>
                  <a:xfrm>
                    <a:off x="0" y="0"/>
                    <a:ext cx="755640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97F382" w14:textId="77777777" w:rsidR="005F118C" w:rsidRDefault="005C2EED" w:rsidP="001A3CB3">
    <w:pPr>
      <w:pStyle w:val="Kopfzeile"/>
      <w:jc w:val="center"/>
    </w:pPr>
    <w:r>
      <w:rPr>
        <w:noProof/>
        <w:lang w:val="en-US" w:eastAsia="en-US"/>
      </w:rPr>
      <w:drawing>
        <wp:anchor distT="0" distB="0" distL="114300" distR="114300" simplePos="0" relativeHeight="251658240" behindDoc="1" locked="0" layoutInCell="1" allowOverlap="1" wp14:anchorId="51E1BCF0" wp14:editId="5C1A17EE">
          <wp:simplePos x="0" y="0"/>
          <wp:positionH relativeFrom="page">
            <wp:posOffset>445</wp:posOffset>
          </wp:positionH>
          <wp:positionV relativeFrom="page">
            <wp:posOffset>0</wp:posOffset>
          </wp:positionV>
          <wp:extent cx="7555510" cy="10692000"/>
          <wp:effectExtent l="0" t="0" r="1270" b="1905"/>
          <wp:wrapNone/>
          <wp:docPr id="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Z_Platform_Breifpapier.pdf"/>
                  <pic:cNvPicPr/>
                </pic:nvPicPr>
                <pic:blipFill>
                  <a:blip r:embed="rId1">
                    <a:extLst>
                      <a:ext uri="{28A0092B-C50C-407E-A947-70E740481C1C}">
                        <a14:useLocalDpi xmlns:a14="http://schemas.microsoft.com/office/drawing/2010/main" val="0"/>
                      </a:ext>
                    </a:extLst>
                  </a:blip>
                  <a:stretch>
                    <a:fillRect/>
                  </a:stretch>
                </pic:blipFill>
                <pic:spPr>
                  <a:xfrm>
                    <a:off x="0" y="0"/>
                    <a:ext cx="7555510"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532B"/>
    <w:rsid w:val="00017EBD"/>
    <w:rsid w:val="000235DB"/>
    <w:rsid w:val="000341A7"/>
    <w:rsid w:val="000555B0"/>
    <w:rsid w:val="0005582D"/>
    <w:rsid w:val="0006302B"/>
    <w:rsid w:val="000A2F19"/>
    <w:rsid w:val="000C4621"/>
    <w:rsid w:val="000D574A"/>
    <w:rsid w:val="00122449"/>
    <w:rsid w:val="00123998"/>
    <w:rsid w:val="001A3CB3"/>
    <w:rsid w:val="00212FAF"/>
    <w:rsid w:val="00274546"/>
    <w:rsid w:val="00334A7D"/>
    <w:rsid w:val="0039046D"/>
    <w:rsid w:val="003915C3"/>
    <w:rsid w:val="003B4337"/>
    <w:rsid w:val="003F4E0D"/>
    <w:rsid w:val="00404EE0"/>
    <w:rsid w:val="00424CA5"/>
    <w:rsid w:val="0042633E"/>
    <w:rsid w:val="004A7843"/>
    <w:rsid w:val="004B3615"/>
    <w:rsid w:val="004C1012"/>
    <w:rsid w:val="005334E4"/>
    <w:rsid w:val="005352D4"/>
    <w:rsid w:val="00551004"/>
    <w:rsid w:val="00575E32"/>
    <w:rsid w:val="005C2EED"/>
    <w:rsid w:val="005D1392"/>
    <w:rsid w:val="005D76FA"/>
    <w:rsid w:val="005F118C"/>
    <w:rsid w:val="005F4FFD"/>
    <w:rsid w:val="00635B4B"/>
    <w:rsid w:val="00647B9B"/>
    <w:rsid w:val="00670AC5"/>
    <w:rsid w:val="00681322"/>
    <w:rsid w:val="0068532B"/>
    <w:rsid w:val="00690BB9"/>
    <w:rsid w:val="00713DCD"/>
    <w:rsid w:val="00750336"/>
    <w:rsid w:val="007A1D83"/>
    <w:rsid w:val="007A7537"/>
    <w:rsid w:val="007B1FE4"/>
    <w:rsid w:val="007C1D84"/>
    <w:rsid w:val="008229FE"/>
    <w:rsid w:val="00846504"/>
    <w:rsid w:val="008738CB"/>
    <w:rsid w:val="00994C17"/>
    <w:rsid w:val="009A537E"/>
    <w:rsid w:val="009A5F73"/>
    <w:rsid w:val="00A324F9"/>
    <w:rsid w:val="00A53B93"/>
    <w:rsid w:val="00A70ACF"/>
    <w:rsid w:val="00A737BB"/>
    <w:rsid w:val="00A957B9"/>
    <w:rsid w:val="00B12FB1"/>
    <w:rsid w:val="00B24D7C"/>
    <w:rsid w:val="00B8086F"/>
    <w:rsid w:val="00B96704"/>
    <w:rsid w:val="00BB3447"/>
    <w:rsid w:val="00BF4F9E"/>
    <w:rsid w:val="00C53759"/>
    <w:rsid w:val="00C63AA6"/>
    <w:rsid w:val="00C764F4"/>
    <w:rsid w:val="00C855B4"/>
    <w:rsid w:val="00CC4414"/>
    <w:rsid w:val="00CD2A73"/>
    <w:rsid w:val="00D04F8A"/>
    <w:rsid w:val="00D12A43"/>
    <w:rsid w:val="00D572FF"/>
    <w:rsid w:val="00DC4C31"/>
    <w:rsid w:val="00E00C13"/>
    <w:rsid w:val="00E02482"/>
    <w:rsid w:val="00E06ADE"/>
    <w:rsid w:val="00E3654D"/>
    <w:rsid w:val="00E70D4B"/>
    <w:rsid w:val="00E951A2"/>
    <w:rsid w:val="00F209CE"/>
    <w:rsid w:val="00F3623C"/>
    <w:rsid w:val="00F5026F"/>
    <w:rsid w:val="00F9198A"/>
    <w:rsid w:val="00FB6F6C"/>
    <w:rsid w:val="00FF0209"/>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913"/>
    <o:shapelayout v:ext="edit">
      <o:idmap v:ext="edit" data="1"/>
    </o:shapelayout>
  </w:shapeDefaults>
  <w:decimalSymbol w:val=","/>
  <w:listSeparator w:val=";"/>
  <w14:docId w14:val="6E4861CD"/>
  <w15:docId w15:val="{F9C08A27-8B5D-471C-B540-320DE8C39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24CA5"/>
    <w:pPr>
      <w:tabs>
        <w:tab w:val="center" w:pos="4536"/>
        <w:tab w:val="right" w:pos="9072"/>
      </w:tabs>
    </w:pPr>
  </w:style>
  <w:style w:type="paragraph" w:styleId="Fuzeile">
    <w:name w:val="footer"/>
    <w:basedOn w:val="Standard"/>
    <w:rsid w:val="00424CA5"/>
    <w:pPr>
      <w:tabs>
        <w:tab w:val="center" w:pos="4536"/>
        <w:tab w:val="right" w:pos="9072"/>
      </w:tabs>
    </w:pPr>
  </w:style>
  <w:style w:type="paragraph" w:styleId="Endnotentext">
    <w:name w:val="endnote text"/>
    <w:basedOn w:val="Standard"/>
    <w:semiHidden/>
    <w:rsid w:val="00846504"/>
    <w:rPr>
      <w:sz w:val="20"/>
      <w:szCs w:val="20"/>
    </w:rPr>
  </w:style>
  <w:style w:type="character" w:styleId="Endnotenzeichen">
    <w:name w:val="endnote reference"/>
    <w:basedOn w:val="Absatz-Standardschriftart"/>
    <w:semiHidden/>
    <w:rsid w:val="00846504"/>
    <w:rPr>
      <w:vertAlign w:val="superscript"/>
    </w:rPr>
  </w:style>
  <w:style w:type="character" w:styleId="Seitenzahl">
    <w:name w:val="page number"/>
    <w:basedOn w:val="Absatz-Standardschriftart"/>
    <w:rsid w:val="008229FE"/>
  </w:style>
  <w:style w:type="character" w:styleId="Hyperlink">
    <w:name w:val="Hyperlink"/>
    <w:basedOn w:val="Absatz-Standardschriftart"/>
    <w:uiPriority w:val="99"/>
    <w:unhideWhenUsed/>
    <w:rsid w:val="00F209CE"/>
    <w:rPr>
      <w:color w:val="0563C1" w:themeColor="hyperlink"/>
      <w:u w:val="single"/>
    </w:rPr>
  </w:style>
  <w:style w:type="character" w:customStyle="1" w:styleId="NichtaufgelsteErwhnung1">
    <w:name w:val="Nicht aufgelöste Erwähnung1"/>
    <w:basedOn w:val="Absatz-Standardschriftart"/>
    <w:uiPriority w:val="99"/>
    <w:semiHidden/>
    <w:unhideWhenUsed/>
    <w:rsid w:val="00F209CE"/>
    <w:rPr>
      <w:color w:val="605E5C"/>
      <w:shd w:val="clear" w:color="auto" w:fill="E1DFDD"/>
    </w:rPr>
  </w:style>
  <w:style w:type="paragraph" w:styleId="Sprechblasentext">
    <w:name w:val="Balloon Text"/>
    <w:basedOn w:val="Standard"/>
    <w:link w:val="SprechblasentextZchn"/>
    <w:uiPriority w:val="99"/>
    <w:semiHidden/>
    <w:unhideWhenUsed/>
    <w:rsid w:val="00404EE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04EE0"/>
    <w:rPr>
      <w:rFonts w:ascii="Lucida Grande" w:hAnsi="Lucida Grande" w:cs="Lucida Grande"/>
      <w:sz w:val="18"/>
      <w:szCs w:val="18"/>
    </w:rPr>
  </w:style>
  <w:style w:type="paragraph" w:styleId="StandardWeb">
    <w:name w:val="Normal (Web)"/>
    <w:basedOn w:val="Standard"/>
    <w:uiPriority w:val="99"/>
    <w:unhideWhenUsed/>
    <w:rsid w:val="00404EE0"/>
    <w:pPr>
      <w:spacing w:before="100" w:beforeAutospacing="1" w:after="100" w:afterAutospacing="1"/>
    </w:pPr>
  </w:style>
  <w:style w:type="paragraph" w:customStyle="1" w:styleId="Default">
    <w:name w:val="Default"/>
    <w:rsid w:val="00404EE0"/>
    <w:pPr>
      <w:autoSpaceDE w:val="0"/>
      <w:autoSpaceDN w:val="0"/>
      <w:adjustRightInd w:val="0"/>
    </w:pPr>
    <w:rPr>
      <w:color w:val="000000"/>
      <w:sz w:val="24"/>
      <w:szCs w:val="24"/>
    </w:rPr>
  </w:style>
  <w:style w:type="character" w:customStyle="1" w:styleId="NichtaufgelsteErwhnung2">
    <w:name w:val="Nicht aufgelöste Erwähnung2"/>
    <w:basedOn w:val="Absatz-Standardschriftart"/>
    <w:uiPriority w:val="99"/>
    <w:semiHidden/>
    <w:unhideWhenUsed/>
    <w:rsid w:val="00A53B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096412">
      <w:bodyDiv w:val="1"/>
      <w:marLeft w:val="0"/>
      <w:marRight w:val="0"/>
      <w:marTop w:val="0"/>
      <w:marBottom w:val="0"/>
      <w:divBdr>
        <w:top w:val="none" w:sz="0" w:space="0" w:color="auto"/>
        <w:left w:val="none" w:sz="0" w:space="0" w:color="auto"/>
        <w:bottom w:val="none" w:sz="0" w:space="0" w:color="auto"/>
        <w:right w:val="none" w:sz="0" w:space="0" w:color="auto"/>
      </w:divBdr>
    </w:div>
    <w:div w:id="1962952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240</Words>
  <Characters>1703</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 </Company>
  <LinksUpToDate>false</LinksUpToDate>
  <CharactersWithSpaces>1940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Radmila Krstajić</dc:creator>
  <cp:keywords/>
  <dc:description/>
  <cp:lastModifiedBy>Radmila RK. Krstajic</cp:lastModifiedBy>
  <cp:revision>3</cp:revision>
  <cp:lastPrinted>2020-06-17T14:46:00Z</cp:lastPrinted>
  <dcterms:created xsi:type="dcterms:W3CDTF">2023-11-14T10:51:00Z</dcterms:created>
  <dcterms:modified xsi:type="dcterms:W3CDTF">2023-11-14T10:58:00Z</dcterms:modified>
</cp:coreProperties>
</file>