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E75052" w14:textId="4DAA2198" w:rsidR="009261B6" w:rsidRDefault="009261B6" w:rsidP="009261B6">
      <w:pPr>
        <w:rPr>
          <w:rFonts w:ascii="Arial" w:hAnsi="Arial" w:cs="Arial"/>
          <w:b/>
          <w:bCs/>
          <w:noProof/>
          <w:sz w:val="22"/>
          <w:szCs w:val="22"/>
        </w:rPr>
      </w:pPr>
      <w:r>
        <w:rPr>
          <w:rFonts w:ascii="Arial" w:eastAsia="Arial" w:hAnsi="Arial" w:cs="Arial"/>
          <w:b/>
          <w:bCs/>
          <w:noProof/>
          <w:sz w:val="22"/>
          <w:szCs w:val="22"/>
        </w:rPr>
        <w:drawing>
          <wp:inline distT="0" distB="0" distL="0" distR="0" wp14:anchorId="1F5E208B" wp14:editId="79132F76">
            <wp:extent cx="1600200" cy="883285"/>
            <wp:effectExtent l="0" t="0" r="0" b="0"/>
            <wp:docPr id="12" name="officeArt object" descr="S:\PLATFORM\2021\Projekte\210324_Perspektiven 2021\Presse und Öffentlichkeitsarbeit\KC13_Logo_orange_gross.jpg"/>
            <wp:cNvGraphicFramePr/>
            <a:graphic xmlns:a="http://schemas.openxmlformats.org/drawingml/2006/main">
              <a:graphicData uri="http://schemas.openxmlformats.org/drawingml/2006/picture">
                <pic:pic xmlns:pic="http://schemas.openxmlformats.org/drawingml/2006/picture">
                  <pic:nvPicPr>
                    <pic:cNvPr id="1073741828" name="S:\PLATFORM\2021\Projekte\210324_Perspektiven 2021\Presse und Öffentlichkeitsarbeit\KC13_Logo_orange_gross.jpg" descr="S:\PLATFORM\2021\Projekte\210324_Perspektiven 2021\Presse und Öffentlichkeitsarbeit\KC13_Logo_orange_gross.jpg"/>
                    <pic:cNvPicPr>
                      <a:picLocks noChangeAspect="1"/>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600200" cy="883285"/>
                    </a:xfrm>
                    <a:prstGeom prst="rect">
                      <a:avLst/>
                    </a:prstGeom>
                    <a:ln w="12700" cap="flat">
                      <a:noFill/>
                      <a:miter lim="400000"/>
                    </a:ln>
                    <a:effectLst/>
                  </pic:spPr>
                </pic:pic>
              </a:graphicData>
            </a:graphic>
          </wp:inline>
        </w:drawing>
      </w:r>
    </w:p>
    <w:p w14:paraId="4E236DC7" w14:textId="77777777" w:rsidR="009261B6" w:rsidRDefault="009261B6" w:rsidP="7DE445A1">
      <w:pPr>
        <w:jc w:val="center"/>
        <w:rPr>
          <w:rFonts w:ascii="Arial" w:hAnsi="Arial" w:cs="Arial"/>
          <w:b/>
          <w:bCs/>
          <w:noProof/>
          <w:sz w:val="22"/>
          <w:szCs w:val="22"/>
        </w:rPr>
      </w:pPr>
    </w:p>
    <w:p w14:paraId="26779797" w14:textId="77777777" w:rsidR="009261B6" w:rsidRDefault="009261B6" w:rsidP="7DE445A1">
      <w:pPr>
        <w:jc w:val="center"/>
        <w:rPr>
          <w:rFonts w:ascii="Arial" w:hAnsi="Arial" w:cs="Arial"/>
          <w:b/>
          <w:bCs/>
          <w:noProof/>
          <w:sz w:val="22"/>
          <w:szCs w:val="22"/>
        </w:rPr>
      </w:pPr>
    </w:p>
    <w:p w14:paraId="30A91744" w14:textId="66789833" w:rsidR="00EC6059" w:rsidRPr="005A7D4A" w:rsidRDefault="00017EBD" w:rsidP="7DE445A1">
      <w:pPr>
        <w:jc w:val="center"/>
        <w:rPr>
          <w:rFonts w:ascii="Arial" w:hAnsi="Arial" w:cs="Arial"/>
          <w:b/>
          <w:sz w:val="22"/>
          <w:szCs w:val="22"/>
        </w:rPr>
      </w:pPr>
      <w:r w:rsidRPr="005A7D4A">
        <w:rPr>
          <w:rFonts w:ascii="Arial" w:hAnsi="Arial" w:cs="Arial"/>
          <w:b/>
          <w:bCs/>
          <w:noProof/>
          <w:sz w:val="22"/>
          <w:szCs w:val="22"/>
        </w:rPr>
        <w:t>Bildlegend</w:t>
      </w:r>
      <w:r w:rsidR="006227D3" w:rsidRPr="005A7D4A">
        <w:rPr>
          <w:rFonts w:ascii="Arial" w:hAnsi="Arial" w:cs="Arial"/>
          <w:b/>
          <w:bCs/>
          <w:noProof/>
          <w:sz w:val="22"/>
          <w:szCs w:val="22"/>
        </w:rPr>
        <w:t xml:space="preserve">e Pressemitteilung am </w:t>
      </w:r>
      <w:r w:rsidR="005D6584">
        <w:rPr>
          <w:rFonts w:ascii="Arial" w:hAnsi="Arial" w:cs="Arial"/>
          <w:b/>
          <w:bCs/>
          <w:noProof/>
          <w:sz w:val="22"/>
          <w:szCs w:val="22"/>
        </w:rPr>
        <w:t>20</w:t>
      </w:r>
      <w:r w:rsidR="007E786B" w:rsidRPr="005A7D4A">
        <w:rPr>
          <w:rFonts w:ascii="Arial" w:hAnsi="Arial" w:cs="Arial"/>
          <w:b/>
          <w:bCs/>
          <w:noProof/>
          <w:sz w:val="22"/>
          <w:szCs w:val="22"/>
        </w:rPr>
        <w:t xml:space="preserve">. </w:t>
      </w:r>
      <w:r w:rsidR="005D6584">
        <w:rPr>
          <w:rFonts w:ascii="Arial" w:hAnsi="Arial" w:cs="Arial"/>
          <w:b/>
          <w:bCs/>
          <w:noProof/>
          <w:sz w:val="22"/>
          <w:szCs w:val="22"/>
        </w:rPr>
        <w:t>April</w:t>
      </w:r>
      <w:r w:rsidR="007E786B" w:rsidRPr="005A7D4A">
        <w:rPr>
          <w:rFonts w:ascii="Arial" w:hAnsi="Arial" w:cs="Arial"/>
          <w:b/>
          <w:bCs/>
          <w:noProof/>
          <w:sz w:val="22"/>
          <w:szCs w:val="22"/>
        </w:rPr>
        <w:t xml:space="preserve"> 202</w:t>
      </w:r>
      <w:r w:rsidR="00AD1115" w:rsidRPr="005A7D4A">
        <w:rPr>
          <w:rFonts w:ascii="Arial" w:hAnsi="Arial" w:cs="Arial"/>
          <w:b/>
          <w:bCs/>
          <w:noProof/>
          <w:sz w:val="22"/>
          <w:szCs w:val="22"/>
        </w:rPr>
        <w:t>3</w:t>
      </w:r>
    </w:p>
    <w:p w14:paraId="6947AE32" w14:textId="7DF2A680" w:rsidR="00961AA7" w:rsidRPr="005A7D4A" w:rsidRDefault="00961AA7" w:rsidP="7DE445A1">
      <w:pPr>
        <w:jc w:val="center"/>
        <w:rPr>
          <w:rFonts w:ascii="Arial" w:hAnsi="Arial" w:cs="Arial"/>
          <w:b/>
          <w:bCs/>
          <w:noProof/>
          <w:sz w:val="22"/>
          <w:szCs w:val="22"/>
        </w:rPr>
      </w:pPr>
    </w:p>
    <w:p w14:paraId="7F0D1D99" w14:textId="261540B5" w:rsidR="00961AA7" w:rsidRPr="005A7D4A" w:rsidRDefault="00961AA7" w:rsidP="009261B6">
      <w:pPr>
        <w:rPr>
          <w:rFonts w:ascii="Arial" w:hAnsi="Arial" w:cs="Arial"/>
          <w:b/>
          <w:bCs/>
          <w:noProof/>
          <w:sz w:val="22"/>
          <w:szCs w:val="22"/>
        </w:rPr>
      </w:pPr>
    </w:p>
    <w:p w14:paraId="2ED22370" w14:textId="77777777" w:rsidR="001F3344" w:rsidRPr="005A7D4A" w:rsidRDefault="001F3344" w:rsidP="001F3344">
      <w:pPr>
        <w:pStyle w:val="Default"/>
        <w:spacing w:line="276" w:lineRule="auto"/>
        <w:rPr>
          <w:rFonts w:ascii="Arial" w:eastAsiaTheme="minorHAnsi" w:hAnsi="Arial" w:cs="Arial"/>
          <w:color w:val="auto"/>
          <w:sz w:val="20"/>
          <w:szCs w:val="20"/>
          <w:lang w:eastAsia="en-US"/>
        </w:rPr>
      </w:pPr>
    </w:p>
    <w:p w14:paraId="41335019" w14:textId="596F82AF" w:rsidR="005D6584" w:rsidRDefault="00AF5F6F" w:rsidP="001F3344">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drawing>
          <wp:anchor distT="0" distB="0" distL="114300" distR="114300" simplePos="0" relativeHeight="251660288" behindDoc="0" locked="0" layoutInCell="1" allowOverlap="1" wp14:anchorId="57F2E68B" wp14:editId="03BE0B5B">
            <wp:simplePos x="904875" y="2933700"/>
            <wp:positionH relativeFrom="column">
              <wp:align>left</wp:align>
            </wp:positionH>
            <wp:positionV relativeFrom="paragraph">
              <wp:align>top</wp:align>
            </wp:positionV>
            <wp:extent cx="2095662" cy="3142800"/>
            <wp:effectExtent l="0" t="0" r="0" b="63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aumhaus, erste Visualisierung (entstanden im Workshop von Alex Wissel), 2020, Karamell, 10x13x7,5 cm.jpg"/>
                    <pic:cNvPicPr/>
                  </pic:nvPicPr>
                  <pic:blipFill>
                    <a:blip r:embed="rId10" cstate="print">
                      <a:extLst>
                        <a:ext uri="{28A0092B-C50C-407E-A947-70E740481C1C}">
                          <a14:useLocalDpi xmlns:a14="http://schemas.microsoft.com/office/drawing/2010/main"/>
                        </a:ext>
                      </a:extLst>
                    </a:blip>
                    <a:stretch>
                      <a:fillRect/>
                    </a:stretch>
                  </pic:blipFill>
                  <pic:spPr>
                    <a:xfrm>
                      <a:off x="0" y="0"/>
                      <a:ext cx="2095662" cy="3142800"/>
                    </a:xfrm>
                    <a:prstGeom prst="rect">
                      <a:avLst/>
                    </a:prstGeom>
                  </pic:spPr>
                </pic:pic>
              </a:graphicData>
            </a:graphic>
          </wp:anchor>
        </w:drawing>
      </w:r>
    </w:p>
    <w:p w14:paraId="4EC380EA" w14:textId="77777777" w:rsidR="005D6584" w:rsidRPr="005D6584" w:rsidRDefault="005D6584" w:rsidP="005D6584">
      <w:pPr>
        <w:rPr>
          <w:rFonts w:eastAsiaTheme="minorHAnsi"/>
          <w:lang w:eastAsia="en-US"/>
        </w:rPr>
      </w:pPr>
    </w:p>
    <w:p w14:paraId="46C96790" w14:textId="77777777" w:rsidR="005D6584" w:rsidRPr="005D6584" w:rsidRDefault="005D6584" w:rsidP="005D6584">
      <w:pPr>
        <w:rPr>
          <w:rFonts w:eastAsiaTheme="minorHAnsi"/>
          <w:lang w:eastAsia="en-US"/>
        </w:rPr>
      </w:pPr>
    </w:p>
    <w:p w14:paraId="3099E467" w14:textId="77777777" w:rsidR="005D6584" w:rsidRPr="005D6584" w:rsidRDefault="005D6584" w:rsidP="005D6584">
      <w:pPr>
        <w:rPr>
          <w:rFonts w:eastAsiaTheme="minorHAnsi"/>
          <w:lang w:eastAsia="en-US"/>
        </w:rPr>
      </w:pPr>
    </w:p>
    <w:p w14:paraId="071978A6" w14:textId="77777777" w:rsidR="005D6584" w:rsidRPr="005D6584" w:rsidRDefault="005D6584" w:rsidP="005D6584">
      <w:pPr>
        <w:rPr>
          <w:rFonts w:eastAsiaTheme="minorHAnsi"/>
          <w:lang w:eastAsia="en-US"/>
        </w:rPr>
      </w:pPr>
    </w:p>
    <w:p w14:paraId="71D06521" w14:textId="77777777" w:rsidR="005D6584" w:rsidRPr="005D6584" w:rsidRDefault="005D6584" w:rsidP="005D6584">
      <w:pPr>
        <w:rPr>
          <w:rFonts w:eastAsiaTheme="minorHAnsi"/>
          <w:lang w:eastAsia="en-US"/>
        </w:rPr>
      </w:pPr>
    </w:p>
    <w:p w14:paraId="2D33DADC" w14:textId="77777777" w:rsidR="005D6584" w:rsidRPr="005D6584" w:rsidRDefault="005D6584" w:rsidP="005D6584">
      <w:pPr>
        <w:rPr>
          <w:rFonts w:eastAsiaTheme="minorHAnsi"/>
          <w:lang w:eastAsia="en-US"/>
        </w:rPr>
      </w:pPr>
    </w:p>
    <w:p w14:paraId="3049E65F" w14:textId="77777777" w:rsidR="005D6584" w:rsidRPr="005D6584" w:rsidRDefault="005D6584" w:rsidP="005D6584">
      <w:pPr>
        <w:rPr>
          <w:rFonts w:eastAsiaTheme="minorHAnsi"/>
          <w:lang w:eastAsia="en-US"/>
        </w:rPr>
      </w:pPr>
    </w:p>
    <w:p w14:paraId="09C15CA0" w14:textId="77777777" w:rsidR="005D6584" w:rsidRPr="005D6584" w:rsidRDefault="005D6584" w:rsidP="005D6584">
      <w:pPr>
        <w:rPr>
          <w:rFonts w:eastAsiaTheme="minorHAnsi"/>
          <w:lang w:eastAsia="en-US"/>
        </w:rPr>
      </w:pPr>
    </w:p>
    <w:p w14:paraId="75B42832" w14:textId="77777777" w:rsidR="005D6584" w:rsidRPr="005D6584" w:rsidRDefault="005D6584" w:rsidP="005D6584">
      <w:pPr>
        <w:rPr>
          <w:rFonts w:eastAsiaTheme="minorHAnsi"/>
          <w:lang w:eastAsia="en-US"/>
        </w:rPr>
      </w:pPr>
    </w:p>
    <w:p w14:paraId="25F54BFE" w14:textId="1B76EA45" w:rsidR="005D6584" w:rsidRDefault="005D6584" w:rsidP="001F3344">
      <w:pPr>
        <w:pStyle w:val="Default"/>
        <w:spacing w:line="276" w:lineRule="auto"/>
        <w:rPr>
          <w:rFonts w:ascii="Arial" w:eastAsiaTheme="minorHAnsi" w:hAnsi="Arial" w:cs="Arial"/>
          <w:color w:val="auto"/>
          <w:sz w:val="20"/>
          <w:szCs w:val="20"/>
          <w:lang w:eastAsia="en-US"/>
        </w:rPr>
      </w:pPr>
    </w:p>
    <w:p w14:paraId="3C062651" w14:textId="52F8D5AE" w:rsidR="005D6584" w:rsidRDefault="005D6584" w:rsidP="001F3344">
      <w:pPr>
        <w:pStyle w:val="Default"/>
        <w:spacing w:line="276" w:lineRule="auto"/>
        <w:rPr>
          <w:rFonts w:ascii="Arial" w:eastAsiaTheme="minorHAnsi" w:hAnsi="Arial" w:cs="Arial"/>
          <w:color w:val="auto"/>
          <w:sz w:val="20"/>
          <w:szCs w:val="20"/>
          <w:lang w:eastAsia="en-US"/>
        </w:rPr>
      </w:pPr>
    </w:p>
    <w:p w14:paraId="2F2A4F66" w14:textId="77777777" w:rsidR="001F3344" w:rsidRDefault="005D6584" w:rsidP="005D6584">
      <w:pPr>
        <w:pStyle w:val="Default"/>
        <w:spacing w:line="276" w:lineRule="auto"/>
        <w:jc w:val="right"/>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br w:type="textWrapping" w:clear="all"/>
      </w:r>
    </w:p>
    <w:p w14:paraId="2D6B3234" w14:textId="77777777" w:rsidR="009B1399" w:rsidRDefault="009B1399" w:rsidP="001F3344">
      <w:pPr>
        <w:pStyle w:val="Default"/>
        <w:spacing w:line="276" w:lineRule="auto"/>
        <w:rPr>
          <w:rFonts w:ascii="Arial" w:eastAsiaTheme="minorHAnsi" w:hAnsi="Arial" w:cs="Arial"/>
          <w:color w:val="auto"/>
          <w:sz w:val="20"/>
          <w:szCs w:val="20"/>
          <w:lang w:eastAsia="en-US"/>
        </w:rPr>
      </w:pPr>
    </w:p>
    <w:p w14:paraId="3583E6AD" w14:textId="7B0DFFA8" w:rsidR="00741217" w:rsidRPr="00AD1115" w:rsidRDefault="00AF5F6F" w:rsidP="2BF9850C">
      <w:pPr>
        <w:pStyle w:val="Default"/>
        <w:spacing w:line="276" w:lineRule="auto"/>
        <w:rPr>
          <w:rFonts w:ascii="Arial" w:eastAsiaTheme="minorEastAsia" w:hAnsi="Arial" w:cs="Arial"/>
          <w:color w:val="auto"/>
          <w:sz w:val="20"/>
          <w:szCs w:val="20"/>
          <w:lang w:eastAsia="en-US"/>
        </w:rPr>
      </w:pPr>
      <w:r>
        <w:rPr>
          <w:rFonts w:ascii="Arial" w:eastAsiaTheme="minorEastAsia" w:hAnsi="Arial" w:cs="Arial"/>
          <w:color w:val="auto"/>
          <w:sz w:val="20"/>
          <w:szCs w:val="20"/>
          <w:lang w:eastAsia="en-US"/>
        </w:rPr>
        <w:t xml:space="preserve">Helin Alas, </w:t>
      </w:r>
      <w:r w:rsidRPr="00AF5F6F">
        <w:rPr>
          <w:rFonts w:ascii="Arial" w:eastAsiaTheme="minorEastAsia" w:hAnsi="Arial" w:cs="Arial"/>
          <w:i/>
          <w:color w:val="auto"/>
          <w:sz w:val="20"/>
          <w:szCs w:val="20"/>
          <w:lang w:eastAsia="en-US"/>
        </w:rPr>
        <w:t>Traumhaus</w:t>
      </w:r>
      <w:r w:rsidRPr="00AF5F6F">
        <w:rPr>
          <w:rFonts w:ascii="Arial" w:eastAsiaTheme="minorEastAsia" w:hAnsi="Arial" w:cs="Arial"/>
          <w:color w:val="auto"/>
          <w:sz w:val="20"/>
          <w:szCs w:val="20"/>
          <w:lang w:eastAsia="en-US"/>
        </w:rPr>
        <w:t>, erste Visualisierung (entstande</w:t>
      </w:r>
      <w:r>
        <w:rPr>
          <w:rFonts w:ascii="Arial" w:eastAsiaTheme="minorEastAsia" w:hAnsi="Arial" w:cs="Arial"/>
          <w:color w:val="auto"/>
          <w:sz w:val="20"/>
          <w:szCs w:val="20"/>
          <w:lang w:eastAsia="en-US"/>
        </w:rPr>
        <w:t>n im Workshop von Alex Wissel)</w:t>
      </w:r>
      <w:r w:rsidRPr="00AF5F6F">
        <w:rPr>
          <w:rFonts w:ascii="Arial" w:eastAsiaTheme="minorEastAsia" w:hAnsi="Arial" w:cs="Arial"/>
          <w:color w:val="auto"/>
          <w:sz w:val="20"/>
          <w:szCs w:val="20"/>
          <w:lang w:eastAsia="en-US"/>
        </w:rPr>
        <w:t xml:space="preserve">, </w:t>
      </w:r>
      <w:r w:rsidR="00C5141F">
        <w:rPr>
          <w:rFonts w:ascii="Arial" w:eastAsiaTheme="minorEastAsia" w:hAnsi="Arial" w:cs="Arial"/>
          <w:color w:val="auto"/>
          <w:sz w:val="20"/>
          <w:szCs w:val="20"/>
          <w:lang w:eastAsia="en-US"/>
        </w:rPr>
        <w:t xml:space="preserve">2020, </w:t>
      </w:r>
      <w:r w:rsidRPr="00AF5F6F">
        <w:rPr>
          <w:rFonts w:ascii="Arial" w:eastAsiaTheme="minorEastAsia" w:hAnsi="Arial" w:cs="Arial"/>
          <w:color w:val="auto"/>
          <w:sz w:val="20"/>
          <w:szCs w:val="20"/>
          <w:lang w:eastAsia="en-US"/>
        </w:rPr>
        <w:t>Karamell, 10</w:t>
      </w:r>
      <w:r>
        <w:rPr>
          <w:rFonts w:ascii="Arial" w:eastAsiaTheme="minorEastAsia" w:hAnsi="Arial" w:cs="Arial"/>
          <w:color w:val="auto"/>
          <w:sz w:val="20"/>
          <w:szCs w:val="20"/>
          <w:lang w:eastAsia="en-US"/>
        </w:rPr>
        <w:t xml:space="preserve"> </w:t>
      </w:r>
      <w:r w:rsidRPr="00AF5F6F">
        <w:rPr>
          <w:rFonts w:ascii="Arial" w:eastAsiaTheme="minorEastAsia" w:hAnsi="Arial" w:cs="Arial"/>
          <w:color w:val="auto"/>
          <w:sz w:val="20"/>
          <w:szCs w:val="20"/>
          <w:lang w:eastAsia="en-US"/>
        </w:rPr>
        <w:t>x</w:t>
      </w:r>
      <w:r>
        <w:rPr>
          <w:rFonts w:ascii="Arial" w:eastAsiaTheme="minorEastAsia" w:hAnsi="Arial" w:cs="Arial"/>
          <w:color w:val="auto"/>
          <w:sz w:val="20"/>
          <w:szCs w:val="20"/>
          <w:lang w:eastAsia="en-US"/>
        </w:rPr>
        <w:t xml:space="preserve"> </w:t>
      </w:r>
      <w:r w:rsidRPr="00AF5F6F">
        <w:rPr>
          <w:rFonts w:ascii="Arial" w:eastAsiaTheme="minorEastAsia" w:hAnsi="Arial" w:cs="Arial"/>
          <w:color w:val="auto"/>
          <w:sz w:val="20"/>
          <w:szCs w:val="20"/>
          <w:lang w:eastAsia="en-US"/>
        </w:rPr>
        <w:t>13</w:t>
      </w:r>
      <w:r>
        <w:rPr>
          <w:rFonts w:ascii="Arial" w:eastAsiaTheme="minorEastAsia" w:hAnsi="Arial" w:cs="Arial"/>
          <w:color w:val="auto"/>
          <w:sz w:val="20"/>
          <w:szCs w:val="20"/>
          <w:lang w:eastAsia="en-US"/>
        </w:rPr>
        <w:t xml:space="preserve"> </w:t>
      </w:r>
      <w:r w:rsidRPr="00AF5F6F">
        <w:rPr>
          <w:rFonts w:ascii="Arial" w:eastAsiaTheme="minorEastAsia" w:hAnsi="Arial" w:cs="Arial"/>
          <w:color w:val="auto"/>
          <w:sz w:val="20"/>
          <w:szCs w:val="20"/>
          <w:lang w:eastAsia="en-US"/>
        </w:rPr>
        <w:t>x</w:t>
      </w:r>
      <w:r>
        <w:rPr>
          <w:rFonts w:ascii="Arial" w:eastAsiaTheme="minorEastAsia" w:hAnsi="Arial" w:cs="Arial"/>
          <w:color w:val="auto"/>
          <w:sz w:val="20"/>
          <w:szCs w:val="20"/>
          <w:lang w:eastAsia="en-US"/>
        </w:rPr>
        <w:t xml:space="preserve"> </w:t>
      </w:r>
      <w:r w:rsidRPr="00AF5F6F">
        <w:rPr>
          <w:rFonts w:ascii="Arial" w:eastAsiaTheme="minorEastAsia" w:hAnsi="Arial" w:cs="Arial"/>
          <w:color w:val="auto"/>
          <w:sz w:val="20"/>
          <w:szCs w:val="20"/>
          <w:lang w:eastAsia="en-US"/>
        </w:rPr>
        <w:t>7,5 cm</w:t>
      </w:r>
      <w:r>
        <w:rPr>
          <w:rFonts w:ascii="Arial" w:eastAsiaTheme="minorEastAsia" w:hAnsi="Arial" w:cs="Arial"/>
          <w:color w:val="auto"/>
          <w:sz w:val="20"/>
          <w:szCs w:val="20"/>
          <w:lang w:eastAsia="en-US"/>
        </w:rPr>
        <w:t xml:space="preserve">, </w:t>
      </w:r>
      <w:r w:rsidR="00AD1115">
        <w:rPr>
          <w:rFonts w:ascii="Arial" w:eastAsiaTheme="minorEastAsia" w:hAnsi="Arial" w:cs="Arial"/>
          <w:color w:val="auto"/>
          <w:sz w:val="20"/>
          <w:szCs w:val="20"/>
          <w:lang w:eastAsia="en-US"/>
        </w:rPr>
        <w:t xml:space="preserve">Foto </w:t>
      </w:r>
      <w:r w:rsidR="007C6CA1" w:rsidRPr="00AD1115">
        <w:rPr>
          <w:rFonts w:ascii="Arial" w:eastAsiaTheme="minorEastAsia" w:hAnsi="Arial" w:cs="Arial"/>
          <w:color w:val="auto"/>
          <w:sz w:val="20"/>
          <w:szCs w:val="20"/>
          <w:lang w:eastAsia="en-US"/>
        </w:rPr>
        <w:t xml:space="preserve">© </w:t>
      </w:r>
      <w:r>
        <w:rPr>
          <w:rFonts w:ascii="Arial" w:eastAsiaTheme="minorEastAsia" w:hAnsi="Arial" w:cs="Arial"/>
          <w:color w:val="auto"/>
          <w:sz w:val="20"/>
          <w:szCs w:val="20"/>
          <w:lang w:eastAsia="en-US"/>
        </w:rPr>
        <w:t>Helin Alas</w:t>
      </w:r>
    </w:p>
    <w:p w14:paraId="2FDD989F" w14:textId="2A74C0D7" w:rsidR="00DA791C" w:rsidRDefault="00DA791C" w:rsidP="00741217">
      <w:pPr>
        <w:pStyle w:val="Default"/>
        <w:spacing w:line="276" w:lineRule="auto"/>
        <w:rPr>
          <w:rFonts w:ascii="Arial" w:eastAsiaTheme="minorHAnsi" w:hAnsi="Arial" w:cs="Arial"/>
          <w:color w:val="auto"/>
          <w:sz w:val="20"/>
          <w:szCs w:val="20"/>
          <w:lang w:eastAsia="en-US"/>
        </w:rPr>
      </w:pPr>
    </w:p>
    <w:p w14:paraId="5C16B2EC" w14:textId="6DDAF820" w:rsidR="00ED2BAA" w:rsidRDefault="00ED2BAA" w:rsidP="00741217">
      <w:pPr>
        <w:pStyle w:val="Default"/>
        <w:spacing w:line="276" w:lineRule="auto"/>
        <w:rPr>
          <w:rFonts w:ascii="Arial" w:eastAsiaTheme="minorHAnsi" w:hAnsi="Arial" w:cs="Arial"/>
          <w:color w:val="auto"/>
          <w:sz w:val="20"/>
          <w:szCs w:val="20"/>
          <w:lang w:eastAsia="en-US"/>
        </w:rPr>
      </w:pPr>
    </w:p>
    <w:p w14:paraId="046DCF27" w14:textId="77777777" w:rsidR="00ED2BAA" w:rsidRDefault="00ED2BAA" w:rsidP="00741217">
      <w:pPr>
        <w:pStyle w:val="Default"/>
        <w:spacing w:line="276" w:lineRule="auto"/>
        <w:rPr>
          <w:rFonts w:ascii="Arial" w:eastAsiaTheme="minorHAnsi" w:hAnsi="Arial" w:cs="Arial"/>
          <w:color w:val="auto"/>
          <w:sz w:val="20"/>
          <w:szCs w:val="20"/>
          <w:lang w:eastAsia="en-US"/>
        </w:rPr>
      </w:pPr>
    </w:p>
    <w:p w14:paraId="7E7320F6" w14:textId="57C39F2B" w:rsidR="00DA791C" w:rsidRDefault="00DA791C" w:rsidP="00741217">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drawing>
          <wp:inline distT="0" distB="0" distL="0" distR="0" wp14:anchorId="17F18D5C" wp14:editId="7C50D04F">
            <wp:extent cx="3240000" cy="2160119"/>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jpg"/>
                    <pic:cNvPicPr/>
                  </pic:nvPicPr>
                  <pic:blipFill>
                    <a:blip r:embed="rId11" cstate="print">
                      <a:extLst>
                        <a:ext uri="{28A0092B-C50C-407E-A947-70E740481C1C}">
                          <a14:useLocalDpi xmlns:a14="http://schemas.microsoft.com/office/drawing/2010/main"/>
                        </a:ext>
                      </a:extLst>
                    </a:blip>
                    <a:stretch>
                      <a:fillRect/>
                    </a:stretch>
                  </pic:blipFill>
                  <pic:spPr>
                    <a:xfrm>
                      <a:off x="0" y="0"/>
                      <a:ext cx="3240000" cy="2160119"/>
                    </a:xfrm>
                    <a:prstGeom prst="rect">
                      <a:avLst/>
                    </a:prstGeom>
                  </pic:spPr>
                </pic:pic>
              </a:graphicData>
            </a:graphic>
          </wp:inline>
        </w:drawing>
      </w:r>
    </w:p>
    <w:p w14:paraId="07A65B36" w14:textId="77777777" w:rsidR="00EE698A" w:rsidRDefault="00EE698A" w:rsidP="00DA791C">
      <w:pPr>
        <w:pStyle w:val="Default"/>
        <w:spacing w:line="276" w:lineRule="auto"/>
        <w:rPr>
          <w:rFonts w:ascii="Arial" w:eastAsiaTheme="minorHAnsi" w:hAnsi="Arial" w:cs="Arial"/>
          <w:color w:val="auto"/>
          <w:sz w:val="20"/>
          <w:szCs w:val="20"/>
          <w:lang w:val="en-US" w:eastAsia="en-US"/>
        </w:rPr>
      </w:pPr>
    </w:p>
    <w:p w14:paraId="06BE264B" w14:textId="4D1358AE" w:rsidR="00DA791C" w:rsidRPr="0079497C" w:rsidRDefault="00DA791C" w:rsidP="00DA791C">
      <w:pPr>
        <w:pStyle w:val="Default"/>
        <w:spacing w:line="276" w:lineRule="auto"/>
        <w:rPr>
          <w:rFonts w:ascii="Arial" w:eastAsiaTheme="minorHAnsi" w:hAnsi="Arial" w:cs="Arial"/>
          <w:color w:val="auto"/>
          <w:sz w:val="20"/>
          <w:szCs w:val="20"/>
          <w:lang w:val="en-US" w:eastAsia="en-US"/>
        </w:rPr>
      </w:pPr>
      <w:r w:rsidRPr="0079497C">
        <w:rPr>
          <w:rFonts w:ascii="Arial" w:eastAsiaTheme="minorHAnsi" w:hAnsi="Arial" w:cs="Arial"/>
          <w:color w:val="auto"/>
          <w:sz w:val="20"/>
          <w:szCs w:val="20"/>
          <w:lang w:val="en-US" w:eastAsia="en-US"/>
        </w:rPr>
        <w:t xml:space="preserve">Simona Andrioletti &amp; Riccardo Rudi, </w:t>
      </w:r>
      <w:r w:rsidRPr="0079497C">
        <w:rPr>
          <w:rFonts w:ascii="Arial" w:eastAsiaTheme="minorHAnsi" w:hAnsi="Arial" w:cs="Arial"/>
          <w:i/>
          <w:color w:val="auto"/>
          <w:sz w:val="20"/>
          <w:szCs w:val="20"/>
          <w:lang w:val="en-US" w:eastAsia="en-US"/>
        </w:rPr>
        <w:t>Sorry Mom</w:t>
      </w:r>
      <w:r w:rsidRPr="0079497C">
        <w:rPr>
          <w:rFonts w:ascii="Arial" w:eastAsiaTheme="minorHAnsi" w:hAnsi="Arial" w:cs="Arial"/>
          <w:color w:val="auto"/>
          <w:sz w:val="20"/>
          <w:szCs w:val="20"/>
          <w:lang w:val="en-US" w:eastAsia="en-US"/>
        </w:rPr>
        <w:t xml:space="preserve">, 2022, Video, Soundscape, </w:t>
      </w:r>
      <w:proofErr w:type="spellStart"/>
      <w:r w:rsidRPr="0079497C">
        <w:rPr>
          <w:rFonts w:ascii="Arial" w:eastAsiaTheme="minorHAnsi" w:hAnsi="Arial" w:cs="Arial"/>
          <w:color w:val="auto"/>
          <w:sz w:val="20"/>
          <w:szCs w:val="20"/>
          <w:lang w:val="en-US" w:eastAsia="en-US"/>
        </w:rPr>
        <w:t>Neonlicht</w:t>
      </w:r>
      <w:proofErr w:type="spellEnd"/>
      <w:r w:rsidRPr="0079497C">
        <w:rPr>
          <w:rFonts w:ascii="Arial" w:eastAsiaTheme="minorHAnsi" w:hAnsi="Arial" w:cs="Arial"/>
          <w:color w:val="auto"/>
          <w:sz w:val="20"/>
          <w:szCs w:val="20"/>
          <w:lang w:val="en-US" w:eastAsia="en-US"/>
        </w:rPr>
        <w:t xml:space="preserve">, </w:t>
      </w:r>
      <w:proofErr w:type="spellStart"/>
      <w:r w:rsidRPr="0079497C">
        <w:rPr>
          <w:rFonts w:ascii="Arial" w:eastAsiaTheme="minorHAnsi" w:hAnsi="Arial" w:cs="Arial"/>
          <w:color w:val="auto"/>
          <w:sz w:val="20"/>
          <w:szCs w:val="20"/>
          <w:lang w:val="en-US" w:eastAsia="en-US"/>
        </w:rPr>
        <w:t>Baugerüst</w:t>
      </w:r>
      <w:proofErr w:type="spellEnd"/>
      <w:r w:rsidRPr="0079497C">
        <w:rPr>
          <w:rFonts w:ascii="Arial" w:eastAsiaTheme="minorHAnsi" w:hAnsi="Arial" w:cs="Arial"/>
          <w:color w:val="auto"/>
          <w:sz w:val="20"/>
          <w:szCs w:val="20"/>
          <w:lang w:val="en-US" w:eastAsia="en-US"/>
        </w:rPr>
        <w:t xml:space="preserve"> und </w:t>
      </w:r>
      <w:proofErr w:type="spellStart"/>
      <w:r w:rsidRPr="0079497C">
        <w:rPr>
          <w:rFonts w:ascii="Arial" w:eastAsiaTheme="minorHAnsi" w:hAnsi="Arial" w:cs="Arial"/>
          <w:color w:val="auto"/>
          <w:sz w:val="20"/>
          <w:szCs w:val="20"/>
          <w:lang w:val="en-US" w:eastAsia="en-US"/>
        </w:rPr>
        <w:t>Rosenessenz</w:t>
      </w:r>
      <w:proofErr w:type="spellEnd"/>
      <w:r w:rsidR="00145FBD">
        <w:rPr>
          <w:rFonts w:ascii="Arial" w:eastAsiaTheme="minorHAnsi" w:hAnsi="Arial" w:cs="Arial"/>
          <w:color w:val="auto"/>
          <w:sz w:val="20"/>
          <w:szCs w:val="20"/>
          <w:lang w:val="en-US" w:eastAsia="en-US"/>
        </w:rPr>
        <w:t xml:space="preserve"> </w:t>
      </w:r>
      <w:r w:rsidR="00145FBD">
        <w:rPr>
          <w:rFonts w:ascii="Arial" w:eastAsiaTheme="minorEastAsia" w:hAnsi="Arial" w:cs="Arial"/>
          <w:color w:val="auto"/>
          <w:sz w:val="20"/>
          <w:szCs w:val="20"/>
          <w:lang w:eastAsia="en-US"/>
        </w:rPr>
        <w:t xml:space="preserve">, Foto </w:t>
      </w:r>
      <w:r w:rsidR="00145FBD" w:rsidRPr="00AD1115">
        <w:rPr>
          <w:rFonts w:ascii="Arial" w:eastAsiaTheme="minorEastAsia" w:hAnsi="Arial" w:cs="Arial"/>
          <w:color w:val="auto"/>
          <w:sz w:val="20"/>
          <w:szCs w:val="20"/>
          <w:lang w:eastAsia="en-US"/>
        </w:rPr>
        <w:t xml:space="preserve">© </w:t>
      </w:r>
      <w:r w:rsidR="00145FBD" w:rsidRPr="00145FBD">
        <w:rPr>
          <w:rFonts w:ascii="Arial" w:eastAsiaTheme="minorHAnsi" w:hAnsi="Arial" w:cs="Arial"/>
          <w:color w:val="auto"/>
          <w:sz w:val="20"/>
          <w:szCs w:val="20"/>
          <w:lang w:val="en-US" w:eastAsia="en-US"/>
        </w:rPr>
        <w:t xml:space="preserve">Ferdinand </w:t>
      </w:r>
      <w:proofErr w:type="spellStart"/>
      <w:r w:rsidR="00145FBD" w:rsidRPr="00145FBD">
        <w:rPr>
          <w:rFonts w:ascii="Arial" w:eastAsiaTheme="minorHAnsi" w:hAnsi="Arial" w:cs="Arial"/>
          <w:color w:val="auto"/>
          <w:sz w:val="20"/>
          <w:szCs w:val="20"/>
          <w:lang w:val="en-US" w:eastAsia="en-US"/>
        </w:rPr>
        <w:t>Putz</w:t>
      </w:r>
      <w:proofErr w:type="spellEnd"/>
    </w:p>
    <w:p w14:paraId="650C32D1" w14:textId="74C59CB0" w:rsidR="00D07BD3" w:rsidRDefault="00C5141F" w:rsidP="00741217">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lastRenderedPageBreak/>
        <w:drawing>
          <wp:inline distT="0" distB="0" distL="0" distR="0" wp14:anchorId="5C18FB34" wp14:editId="7BE2F961">
            <wp:extent cx="3420000" cy="2282390"/>
            <wp:effectExtent l="0" t="0" r="9525"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deniably_2.jpg"/>
                    <pic:cNvPicPr/>
                  </pic:nvPicPr>
                  <pic:blipFill>
                    <a:blip r:embed="rId12" cstate="print">
                      <a:extLst>
                        <a:ext uri="{28A0092B-C50C-407E-A947-70E740481C1C}">
                          <a14:useLocalDpi xmlns:a14="http://schemas.microsoft.com/office/drawing/2010/main"/>
                        </a:ext>
                      </a:extLst>
                    </a:blip>
                    <a:stretch>
                      <a:fillRect/>
                    </a:stretch>
                  </pic:blipFill>
                  <pic:spPr>
                    <a:xfrm>
                      <a:off x="0" y="0"/>
                      <a:ext cx="3420000" cy="2282390"/>
                    </a:xfrm>
                    <a:prstGeom prst="rect">
                      <a:avLst/>
                    </a:prstGeom>
                  </pic:spPr>
                </pic:pic>
              </a:graphicData>
            </a:graphic>
          </wp:inline>
        </w:drawing>
      </w:r>
    </w:p>
    <w:p w14:paraId="57769CC3" w14:textId="7C68CF3C" w:rsidR="00D07BD3" w:rsidRDefault="00D07BD3" w:rsidP="00741217">
      <w:pPr>
        <w:pStyle w:val="Default"/>
        <w:spacing w:line="276" w:lineRule="auto"/>
        <w:rPr>
          <w:rFonts w:ascii="Arial" w:eastAsiaTheme="minorHAnsi" w:hAnsi="Arial" w:cs="Arial"/>
          <w:color w:val="auto"/>
          <w:sz w:val="20"/>
          <w:szCs w:val="20"/>
          <w:lang w:eastAsia="en-US"/>
        </w:rPr>
      </w:pPr>
    </w:p>
    <w:p w14:paraId="0AA745FF" w14:textId="6577D185" w:rsidR="00C5141F" w:rsidRPr="00AD1115" w:rsidRDefault="00C5141F" w:rsidP="00C5141F">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Maria Margolina</w:t>
      </w:r>
      <w:r w:rsidRPr="00C5141F">
        <w:rPr>
          <w:rFonts w:ascii="Arial" w:eastAsiaTheme="minorHAnsi" w:hAnsi="Arial" w:cs="Arial"/>
          <w:i/>
          <w:color w:val="auto"/>
          <w:sz w:val="20"/>
          <w:szCs w:val="20"/>
          <w:lang w:eastAsia="en-US"/>
        </w:rPr>
        <w:t xml:space="preserve">, </w:t>
      </w:r>
      <w:proofErr w:type="spellStart"/>
      <w:r w:rsidRPr="00C5141F">
        <w:rPr>
          <w:rFonts w:ascii="Arial" w:eastAsiaTheme="minorHAnsi" w:hAnsi="Arial" w:cs="Arial"/>
          <w:i/>
          <w:color w:val="auto"/>
          <w:sz w:val="20"/>
          <w:szCs w:val="20"/>
          <w:lang w:eastAsia="en-US"/>
        </w:rPr>
        <w:t>undeniably</w:t>
      </w:r>
      <w:proofErr w:type="spellEnd"/>
      <w:r w:rsidRPr="00C5141F">
        <w:rPr>
          <w:rFonts w:ascii="Arial" w:eastAsiaTheme="minorHAnsi" w:hAnsi="Arial" w:cs="Arial"/>
          <w:i/>
          <w:color w:val="auto"/>
          <w:sz w:val="20"/>
          <w:szCs w:val="20"/>
          <w:lang w:eastAsia="en-US"/>
        </w:rPr>
        <w:t xml:space="preserve"> </w:t>
      </w:r>
      <w:proofErr w:type="spellStart"/>
      <w:r w:rsidRPr="00C5141F">
        <w:rPr>
          <w:rFonts w:ascii="Arial" w:eastAsiaTheme="minorHAnsi" w:hAnsi="Arial" w:cs="Arial"/>
          <w:i/>
          <w:color w:val="auto"/>
          <w:sz w:val="20"/>
          <w:szCs w:val="20"/>
          <w:lang w:eastAsia="en-US"/>
        </w:rPr>
        <w:t>some</w:t>
      </w:r>
      <w:proofErr w:type="spellEnd"/>
      <w:r w:rsidRPr="00C5141F">
        <w:rPr>
          <w:rFonts w:ascii="Arial" w:eastAsiaTheme="minorHAnsi" w:hAnsi="Arial" w:cs="Arial"/>
          <w:i/>
          <w:color w:val="auto"/>
          <w:sz w:val="20"/>
          <w:szCs w:val="20"/>
          <w:lang w:eastAsia="en-US"/>
        </w:rPr>
        <w:t xml:space="preserve"> </w:t>
      </w:r>
      <w:proofErr w:type="spellStart"/>
      <w:r w:rsidRPr="00C5141F">
        <w:rPr>
          <w:rFonts w:ascii="Arial" w:eastAsiaTheme="minorHAnsi" w:hAnsi="Arial" w:cs="Arial"/>
          <w:i/>
          <w:color w:val="auto"/>
          <w:sz w:val="20"/>
          <w:szCs w:val="20"/>
          <w:lang w:eastAsia="en-US"/>
        </w:rPr>
        <w:t>sort</w:t>
      </w:r>
      <w:proofErr w:type="spellEnd"/>
      <w:r w:rsidRPr="00C5141F">
        <w:rPr>
          <w:rFonts w:ascii="Arial" w:eastAsiaTheme="minorHAnsi" w:hAnsi="Arial" w:cs="Arial"/>
          <w:i/>
          <w:color w:val="auto"/>
          <w:sz w:val="20"/>
          <w:szCs w:val="20"/>
          <w:lang w:eastAsia="en-US"/>
        </w:rPr>
        <w:t xml:space="preserve"> </w:t>
      </w:r>
      <w:proofErr w:type="spellStart"/>
      <w:r w:rsidRPr="00C5141F">
        <w:rPr>
          <w:rFonts w:ascii="Arial" w:eastAsiaTheme="minorHAnsi" w:hAnsi="Arial" w:cs="Arial"/>
          <w:i/>
          <w:color w:val="auto"/>
          <w:sz w:val="20"/>
          <w:szCs w:val="20"/>
          <w:lang w:eastAsia="en-US"/>
        </w:rPr>
        <w:t>of</w:t>
      </w:r>
      <w:proofErr w:type="spellEnd"/>
      <w:r w:rsidRPr="00C5141F">
        <w:rPr>
          <w:rFonts w:ascii="Arial" w:eastAsiaTheme="minorHAnsi" w:hAnsi="Arial" w:cs="Arial"/>
          <w:color w:val="auto"/>
          <w:sz w:val="20"/>
          <w:szCs w:val="20"/>
          <w:lang w:eastAsia="en-US"/>
        </w:rPr>
        <w:t xml:space="preserve">, 2022, </w:t>
      </w:r>
      <w:proofErr w:type="gramStart"/>
      <w:r w:rsidRPr="00C5141F">
        <w:rPr>
          <w:rFonts w:ascii="Arial" w:eastAsiaTheme="minorHAnsi" w:hAnsi="Arial" w:cs="Arial"/>
          <w:color w:val="auto"/>
          <w:sz w:val="20"/>
          <w:szCs w:val="20"/>
          <w:lang w:eastAsia="en-US"/>
        </w:rPr>
        <w:t>audio-visuelle</w:t>
      </w:r>
      <w:proofErr w:type="gramEnd"/>
      <w:r w:rsidRPr="00C5141F">
        <w:rPr>
          <w:rFonts w:ascii="Arial" w:eastAsiaTheme="minorHAnsi" w:hAnsi="Arial" w:cs="Arial"/>
          <w:color w:val="auto"/>
          <w:sz w:val="20"/>
          <w:szCs w:val="20"/>
          <w:lang w:eastAsia="en-US"/>
        </w:rPr>
        <w:t xml:space="preserve"> Installation, 4-Kanal Klangstück, gelbes Licht, White-Noise Maschinen, Wartebank, Lamellenvorhänge, Digitaldruck, Text</w:t>
      </w:r>
      <w:r>
        <w:rPr>
          <w:rFonts w:ascii="Arial" w:eastAsiaTheme="minorHAnsi" w:hAnsi="Arial" w:cs="Arial"/>
          <w:color w:val="auto"/>
          <w:sz w:val="20"/>
          <w:szCs w:val="20"/>
          <w:lang w:eastAsia="en-US"/>
        </w:rPr>
        <w:t xml:space="preserve">, </w:t>
      </w:r>
      <w:r w:rsidRPr="00C5141F">
        <w:rPr>
          <w:rFonts w:ascii="Arial" w:eastAsiaTheme="minorHAnsi" w:hAnsi="Arial" w:cs="Arial"/>
          <w:color w:val="auto"/>
          <w:sz w:val="20"/>
          <w:szCs w:val="20"/>
          <w:lang w:eastAsia="en-US"/>
        </w:rPr>
        <w:t>Größen variabel</w:t>
      </w:r>
      <w:r>
        <w:rPr>
          <w:rFonts w:ascii="Arial" w:eastAsiaTheme="minorHAnsi" w:hAnsi="Arial" w:cs="Arial"/>
          <w:color w:val="auto"/>
          <w:sz w:val="20"/>
          <w:szCs w:val="20"/>
          <w:lang w:eastAsia="en-US"/>
        </w:rPr>
        <w:t xml:space="preserve">, </w:t>
      </w:r>
      <w:r w:rsidRPr="00C5141F">
        <w:rPr>
          <w:rFonts w:ascii="Arial" w:eastAsiaTheme="minorHAnsi" w:hAnsi="Arial" w:cs="Arial"/>
          <w:color w:val="auto"/>
          <w:sz w:val="20"/>
          <w:szCs w:val="20"/>
          <w:lang w:eastAsia="en-US"/>
        </w:rPr>
        <w:t xml:space="preserve">in Kollaboration mit Jakob </w:t>
      </w:r>
      <w:proofErr w:type="spellStart"/>
      <w:r w:rsidRPr="00C5141F">
        <w:rPr>
          <w:rFonts w:ascii="Arial" w:eastAsiaTheme="minorHAnsi" w:hAnsi="Arial" w:cs="Arial"/>
          <w:color w:val="auto"/>
          <w:sz w:val="20"/>
          <w:szCs w:val="20"/>
          <w:lang w:eastAsia="en-US"/>
        </w:rPr>
        <w:t>Braito</w:t>
      </w:r>
      <w:proofErr w:type="spellEnd"/>
      <w:r>
        <w:rPr>
          <w:rFonts w:ascii="Arial" w:eastAsiaTheme="minorHAnsi" w:hAnsi="Arial" w:cs="Arial"/>
          <w:color w:val="auto"/>
          <w:sz w:val="20"/>
          <w:szCs w:val="20"/>
          <w:lang w:eastAsia="en-US"/>
        </w:rPr>
        <w:t xml:space="preserve">, Foto </w:t>
      </w:r>
      <w:r w:rsidRPr="00C5141F">
        <w:rPr>
          <w:rFonts w:ascii="Arial" w:eastAsiaTheme="minorHAnsi" w:hAnsi="Arial" w:cs="Arial"/>
          <w:color w:val="auto"/>
          <w:sz w:val="20"/>
          <w:szCs w:val="20"/>
          <w:lang w:eastAsia="en-US"/>
        </w:rPr>
        <w:t>©</w:t>
      </w:r>
      <w:r>
        <w:rPr>
          <w:rFonts w:ascii="Arial" w:eastAsiaTheme="minorHAnsi" w:hAnsi="Arial" w:cs="Arial"/>
          <w:color w:val="auto"/>
          <w:sz w:val="20"/>
          <w:szCs w:val="20"/>
          <w:lang w:eastAsia="en-US"/>
        </w:rPr>
        <w:t xml:space="preserve"> </w:t>
      </w:r>
      <w:r w:rsidRPr="00C5141F">
        <w:rPr>
          <w:rFonts w:ascii="Arial" w:eastAsiaTheme="minorHAnsi" w:hAnsi="Arial" w:cs="Arial"/>
          <w:color w:val="auto"/>
          <w:sz w:val="20"/>
          <w:szCs w:val="20"/>
          <w:lang w:eastAsia="en-US"/>
        </w:rPr>
        <w:t xml:space="preserve">Luciano </w:t>
      </w:r>
      <w:proofErr w:type="spellStart"/>
      <w:r w:rsidRPr="00C5141F">
        <w:rPr>
          <w:rFonts w:ascii="Arial" w:eastAsiaTheme="minorHAnsi" w:hAnsi="Arial" w:cs="Arial"/>
          <w:color w:val="auto"/>
          <w:sz w:val="20"/>
          <w:szCs w:val="20"/>
          <w:lang w:eastAsia="en-US"/>
        </w:rPr>
        <w:t>Pecoits</w:t>
      </w:r>
      <w:proofErr w:type="spellEnd"/>
    </w:p>
    <w:p w14:paraId="2059E260" w14:textId="152B8A13" w:rsidR="00D07BD3" w:rsidRDefault="00D07BD3" w:rsidP="00D07BD3">
      <w:pPr>
        <w:pStyle w:val="Default"/>
        <w:spacing w:line="276" w:lineRule="auto"/>
        <w:rPr>
          <w:rFonts w:ascii="Arial" w:eastAsiaTheme="minorHAnsi" w:hAnsi="Arial" w:cs="Arial"/>
          <w:color w:val="auto"/>
          <w:sz w:val="20"/>
          <w:szCs w:val="20"/>
          <w:lang w:eastAsia="en-US"/>
        </w:rPr>
      </w:pPr>
    </w:p>
    <w:p w14:paraId="425CB87E" w14:textId="77777777" w:rsidR="005A7D4A" w:rsidRDefault="005A7D4A" w:rsidP="00D07BD3">
      <w:pPr>
        <w:pStyle w:val="Default"/>
        <w:spacing w:line="276" w:lineRule="auto"/>
        <w:rPr>
          <w:rFonts w:ascii="Arial" w:eastAsiaTheme="minorHAnsi" w:hAnsi="Arial" w:cs="Arial"/>
          <w:color w:val="auto"/>
          <w:sz w:val="20"/>
          <w:szCs w:val="20"/>
          <w:lang w:eastAsia="en-US"/>
        </w:rPr>
      </w:pPr>
    </w:p>
    <w:p w14:paraId="559E3D18" w14:textId="329A97AA" w:rsidR="00ED2BAA" w:rsidRDefault="00ED2BAA" w:rsidP="00D07BD3">
      <w:pPr>
        <w:pStyle w:val="Default"/>
        <w:spacing w:line="276" w:lineRule="auto"/>
        <w:rPr>
          <w:rFonts w:ascii="Arial" w:eastAsiaTheme="minorHAnsi" w:hAnsi="Arial" w:cs="Arial"/>
          <w:color w:val="auto"/>
          <w:sz w:val="20"/>
          <w:szCs w:val="20"/>
          <w:lang w:eastAsia="en-US"/>
        </w:rPr>
      </w:pPr>
    </w:p>
    <w:p w14:paraId="2D7626C8" w14:textId="77777777" w:rsidR="005A7D4A" w:rsidRDefault="005A7D4A" w:rsidP="005A7D4A">
      <w:pPr>
        <w:pStyle w:val="Default"/>
        <w:spacing w:line="276" w:lineRule="auto"/>
        <w:ind w:right="139"/>
        <w:rPr>
          <w:rFonts w:ascii="Arial" w:eastAsiaTheme="minorHAnsi" w:hAnsi="Arial" w:cs="Arial"/>
          <w:color w:val="auto"/>
          <w:sz w:val="20"/>
          <w:szCs w:val="20"/>
          <w:lang w:eastAsia="en-US"/>
        </w:rPr>
      </w:pPr>
      <w:r>
        <w:rPr>
          <w:rFonts w:ascii="Arial" w:eastAsiaTheme="minorHAnsi" w:hAnsi="Arial" w:cs="Arial"/>
          <w:noProof/>
          <w:color w:val="auto"/>
          <w:sz w:val="20"/>
          <w:szCs w:val="20"/>
        </w:rPr>
        <w:drawing>
          <wp:inline distT="0" distB="0" distL="0" distR="0" wp14:anchorId="57620492" wp14:editId="66563B3D">
            <wp:extent cx="3420000" cy="2565189"/>
            <wp:effectExtent l="0" t="0" r="0"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olar_Panels_Calder_Formation.jpg"/>
                    <pic:cNvPicPr/>
                  </pic:nvPicPr>
                  <pic:blipFill>
                    <a:blip r:embed="rId13" cstate="print">
                      <a:extLst>
                        <a:ext uri="{28A0092B-C50C-407E-A947-70E740481C1C}">
                          <a14:useLocalDpi xmlns:a14="http://schemas.microsoft.com/office/drawing/2010/main"/>
                        </a:ext>
                      </a:extLst>
                    </a:blip>
                    <a:stretch>
                      <a:fillRect/>
                    </a:stretch>
                  </pic:blipFill>
                  <pic:spPr>
                    <a:xfrm>
                      <a:off x="0" y="0"/>
                      <a:ext cx="3420000" cy="2565189"/>
                    </a:xfrm>
                    <a:prstGeom prst="rect">
                      <a:avLst/>
                    </a:prstGeom>
                  </pic:spPr>
                </pic:pic>
              </a:graphicData>
            </a:graphic>
          </wp:inline>
        </w:drawing>
      </w:r>
    </w:p>
    <w:p w14:paraId="28BA7EEE" w14:textId="77777777" w:rsidR="005A7D4A" w:rsidRDefault="005A7D4A" w:rsidP="005A7D4A">
      <w:pPr>
        <w:pStyle w:val="Default"/>
        <w:spacing w:line="276" w:lineRule="auto"/>
        <w:ind w:right="139"/>
        <w:rPr>
          <w:rFonts w:ascii="Arial" w:eastAsiaTheme="minorHAnsi" w:hAnsi="Arial" w:cs="Arial"/>
          <w:color w:val="auto"/>
          <w:sz w:val="20"/>
          <w:szCs w:val="20"/>
          <w:lang w:eastAsia="en-US"/>
        </w:rPr>
      </w:pPr>
    </w:p>
    <w:p w14:paraId="6FB91558" w14:textId="03D7EB47" w:rsidR="00ED2BAA" w:rsidRDefault="005A7D4A" w:rsidP="00D07BD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Milen Till, </w:t>
      </w:r>
      <w:r w:rsidRPr="0067177E">
        <w:rPr>
          <w:rFonts w:ascii="Arial" w:eastAsiaTheme="minorHAnsi" w:hAnsi="Arial" w:cs="Arial"/>
          <w:i/>
          <w:color w:val="auto"/>
          <w:sz w:val="20"/>
          <w:szCs w:val="20"/>
          <w:lang w:eastAsia="en-US"/>
        </w:rPr>
        <w:t xml:space="preserve">Calder </w:t>
      </w:r>
      <w:r w:rsidRPr="00DA791C">
        <w:rPr>
          <w:rFonts w:ascii="Arial" w:eastAsiaTheme="minorHAnsi" w:hAnsi="Arial" w:cs="Arial"/>
          <w:i/>
          <w:color w:val="auto"/>
          <w:sz w:val="20"/>
          <w:szCs w:val="20"/>
          <w:lang w:eastAsia="en-US"/>
        </w:rPr>
        <w:t>Formation (Alexander Calder)</w:t>
      </w:r>
      <w:r w:rsidRPr="0067177E">
        <w:rPr>
          <w:rFonts w:ascii="Arial" w:eastAsiaTheme="minorHAnsi" w:hAnsi="Arial" w:cs="Arial"/>
          <w:color w:val="auto"/>
          <w:sz w:val="20"/>
          <w:szCs w:val="20"/>
          <w:lang w:eastAsia="en-US"/>
        </w:rPr>
        <w:t>, 2023</w:t>
      </w:r>
      <w:r>
        <w:rPr>
          <w:rFonts w:ascii="Arial" w:eastAsiaTheme="minorHAnsi" w:hAnsi="Arial" w:cs="Arial"/>
          <w:color w:val="auto"/>
          <w:sz w:val="20"/>
          <w:szCs w:val="20"/>
          <w:lang w:eastAsia="en-US"/>
        </w:rPr>
        <w:t>, a</w:t>
      </w:r>
      <w:r w:rsidRPr="0067177E">
        <w:rPr>
          <w:rFonts w:ascii="Arial" w:eastAsiaTheme="minorHAnsi" w:hAnsi="Arial" w:cs="Arial"/>
          <w:color w:val="auto"/>
          <w:sz w:val="20"/>
          <w:szCs w:val="20"/>
          <w:lang w:eastAsia="en-US"/>
        </w:rPr>
        <w:t xml:space="preserve">us Postkarten gefaltete Papierflieger </w:t>
      </w:r>
      <w:proofErr w:type="gramStart"/>
      <w:r w:rsidRPr="0067177E">
        <w:rPr>
          <w:rFonts w:ascii="Arial" w:eastAsiaTheme="minorHAnsi" w:hAnsi="Arial" w:cs="Arial"/>
          <w:color w:val="auto"/>
          <w:sz w:val="20"/>
          <w:szCs w:val="20"/>
          <w:lang w:eastAsia="en-US"/>
        </w:rPr>
        <w:t>auf hängenden</w:t>
      </w:r>
      <w:proofErr w:type="gramEnd"/>
      <w:r w:rsidRPr="0067177E">
        <w:rPr>
          <w:rFonts w:ascii="Arial" w:eastAsiaTheme="minorHAnsi" w:hAnsi="Arial" w:cs="Arial"/>
          <w:color w:val="auto"/>
          <w:sz w:val="20"/>
          <w:szCs w:val="20"/>
          <w:lang w:eastAsia="en-US"/>
        </w:rPr>
        <w:t xml:space="preserve"> Metallstäben</w:t>
      </w:r>
      <w:r>
        <w:rPr>
          <w:rFonts w:ascii="Arial" w:eastAsiaTheme="minorHAnsi" w:hAnsi="Arial" w:cs="Arial"/>
          <w:color w:val="auto"/>
          <w:sz w:val="20"/>
          <w:szCs w:val="20"/>
          <w:lang w:eastAsia="en-US"/>
        </w:rPr>
        <w:t xml:space="preserve">, </w:t>
      </w:r>
      <w:r w:rsidRPr="0067177E">
        <w:rPr>
          <w:rFonts w:ascii="Arial" w:eastAsiaTheme="minorHAnsi" w:hAnsi="Arial" w:cs="Arial"/>
          <w:color w:val="auto"/>
          <w:sz w:val="20"/>
          <w:szCs w:val="20"/>
          <w:lang w:eastAsia="en-US"/>
        </w:rPr>
        <w:t>240 x 228 x 20</w:t>
      </w:r>
      <w:r>
        <w:rPr>
          <w:rFonts w:ascii="Arial" w:eastAsiaTheme="minorHAnsi" w:hAnsi="Arial" w:cs="Arial"/>
          <w:color w:val="auto"/>
          <w:sz w:val="20"/>
          <w:szCs w:val="20"/>
          <w:lang w:eastAsia="en-US"/>
        </w:rPr>
        <w:t xml:space="preserve"> </w:t>
      </w:r>
      <w:r w:rsidRPr="0067177E">
        <w:rPr>
          <w:rFonts w:ascii="Arial" w:eastAsiaTheme="minorHAnsi" w:hAnsi="Arial" w:cs="Arial"/>
          <w:color w:val="auto"/>
          <w:sz w:val="20"/>
          <w:szCs w:val="20"/>
          <w:lang w:eastAsia="en-US"/>
        </w:rPr>
        <w:t>cm, Foto © Uwe Walter</w:t>
      </w:r>
      <w:r>
        <w:rPr>
          <w:rFonts w:ascii="Arial" w:eastAsiaTheme="minorHAnsi" w:hAnsi="Arial" w:cs="Arial"/>
          <w:color w:val="auto"/>
          <w:sz w:val="20"/>
          <w:szCs w:val="20"/>
          <w:lang w:eastAsia="en-US"/>
        </w:rPr>
        <w:t xml:space="preserve"> (</w:t>
      </w:r>
      <w:proofErr w:type="spellStart"/>
      <w:r w:rsidRPr="0067177E">
        <w:rPr>
          <w:rFonts w:ascii="Arial" w:eastAsiaTheme="minorHAnsi" w:hAnsi="Arial" w:cs="Arial"/>
          <w:color w:val="auto"/>
          <w:sz w:val="20"/>
          <w:szCs w:val="20"/>
          <w:lang w:eastAsia="en-US"/>
        </w:rPr>
        <w:t>Courtesy</w:t>
      </w:r>
      <w:proofErr w:type="spellEnd"/>
      <w:r w:rsidRPr="0067177E">
        <w:rPr>
          <w:rFonts w:ascii="Arial" w:eastAsiaTheme="minorHAnsi" w:hAnsi="Arial" w:cs="Arial"/>
          <w:color w:val="auto"/>
          <w:sz w:val="20"/>
          <w:szCs w:val="20"/>
          <w:lang w:eastAsia="en-US"/>
        </w:rPr>
        <w:t xml:space="preserve"> Galerie </w:t>
      </w:r>
      <w:proofErr w:type="spellStart"/>
      <w:r w:rsidRPr="0067177E">
        <w:rPr>
          <w:rFonts w:ascii="Arial" w:eastAsiaTheme="minorHAnsi" w:hAnsi="Arial" w:cs="Arial"/>
          <w:color w:val="auto"/>
          <w:sz w:val="20"/>
          <w:szCs w:val="20"/>
          <w:lang w:eastAsia="en-US"/>
        </w:rPr>
        <w:t>Crone</w:t>
      </w:r>
      <w:proofErr w:type="spellEnd"/>
      <w:r>
        <w:rPr>
          <w:rFonts w:ascii="Arial" w:eastAsiaTheme="minorHAnsi" w:hAnsi="Arial" w:cs="Arial"/>
          <w:color w:val="auto"/>
          <w:sz w:val="20"/>
          <w:szCs w:val="20"/>
          <w:lang w:eastAsia="en-US"/>
        </w:rPr>
        <w:t>)</w:t>
      </w:r>
    </w:p>
    <w:p w14:paraId="318090B3" w14:textId="3F6C5AC2" w:rsidR="00323F06" w:rsidRDefault="00323F06" w:rsidP="00D07BD3">
      <w:pPr>
        <w:pStyle w:val="Default"/>
        <w:spacing w:line="276" w:lineRule="auto"/>
        <w:rPr>
          <w:rFonts w:ascii="Arial" w:eastAsiaTheme="minorHAnsi" w:hAnsi="Arial" w:cs="Arial"/>
          <w:color w:val="auto"/>
          <w:sz w:val="20"/>
          <w:szCs w:val="20"/>
          <w:lang w:eastAsia="en-US"/>
        </w:rPr>
      </w:pPr>
      <w:r>
        <w:rPr>
          <w:rFonts w:ascii="Arial" w:eastAsiaTheme="minorHAnsi" w:hAnsi="Arial" w:cs="Arial"/>
          <w:noProof/>
          <w:color w:val="auto"/>
          <w:sz w:val="20"/>
          <w:szCs w:val="20"/>
        </w:rPr>
        <w:lastRenderedPageBreak/>
        <w:drawing>
          <wp:inline distT="0" distB="0" distL="0" distR="0" wp14:anchorId="7268EE1E" wp14:editId="61BEBA1D">
            <wp:extent cx="3420000" cy="2443021"/>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llohugarBreitRGB.jpg"/>
                    <pic:cNvPicPr/>
                  </pic:nvPicPr>
                  <pic:blipFill>
                    <a:blip r:embed="rId14" cstate="print">
                      <a:extLst>
                        <a:ext uri="{28A0092B-C50C-407E-A947-70E740481C1C}">
                          <a14:useLocalDpi xmlns:a14="http://schemas.microsoft.com/office/drawing/2010/main"/>
                        </a:ext>
                      </a:extLst>
                    </a:blip>
                    <a:stretch>
                      <a:fillRect/>
                    </a:stretch>
                  </pic:blipFill>
                  <pic:spPr>
                    <a:xfrm>
                      <a:off x="0" y="0"/>
                      <a:ext cx="3420000" cy="2443021"/>
                    </a:xfrm>
                    <a:prstGeom prst="rect">
                      <a:avLst/>
                    </a:prstGeom>
                  </pic:spPr>
                </pic:pic>
              </a:graphicData>
            </a:graphic>
          </wp:inline>
        </w:drawing>
      </w:r>
    </w:p>
    <w:p w14:paraId="3AE2A44F" w14:textId="0DF3AE15" w:rsidR="00323F06" w:rsidRDefault="00323F06" w:rsidP="00D07BD3">
      <w:pPr>
        <w:pStyle w:val="Default"/>
        <w:spacing w:line="276" w:lineRule="auto"/>
        <w:rPr>
          <w:rFonts w:ascii="Arial" w:eastAsiaTheme="minorHAnsi" w:hAnsi="Arial" w:cs="Arial"/>
          <w:color w:val="auto"/>
          <w:sz w:val="20"/>
          <w:szCs w:val="20"/>
          <w:lang w:eastAsia="en-US"/>
        </w:rPr>
      </w:pPr>
    </w:p>
    <w:p w14:paraId="196EEA83" w14:textId="11070EF6" w:rsidR="00323F06" w:rsidRPr="00C5141F" w:rsidRDefault="00323F06" w:rsidP="00D07BD3">
      <w:pPr>
        <w:pStyle w:val="Default"/>
        <w:spacing w:line="276" w:lineRule="auto"/>
        <w:rPr>
          <w:rFonts w:ascii="Arial" w:eastAsiaTheme="minorHAnsi" w:hAnsi="Arial" w:cs="Arial"/>
          <w:color w:val="auto"/>
          <w:sz w:val="20"/>
          <w:szCs w:val="20"/>
          <w:lang w:eastAsia="en-US"/>
        </w:rPr>
      </w:pPr>
      <w:r w:rsidRPr="006821E5">
        <w:rPr>
          <w:rFonts w:ascii="Arial" w:eastAsiaTheme="minorHAnsi" w:hAnsi="Arial" w:cs="Arial"/>
          <w:color w:val="auto"/>
          <w:sz w:val="20"/>
          <w:szCs w:val="20"/>
          <w:lang w:eastAsia="en-US"/>
        </w:rPr>
        <w:t xml:space="preserve">Julia </w:t>
      </w:r>
      <w:proofErr w:type="spellStart"/>
      <w:r w:rsidRPr="006821E5">
        <w:rPr>
          <w:rFonts w:ascii="Arial" w:eastAsiaTheme="minorHAnsi" w:hAnsi="Arial" w:cs="Arial"/>
          <w:color w:val="auto"/>
          <w:sz w:val="20"/>
          <w:szCs w:val="20"/>
          <w:lang w:eastAsia="en-US"/>
        </w:rPr>
        <w:t>Walk</w:t>
      </w:r>
      <w:proofErr w:type="spellEnd"/>
      <w:r w:rsidRPr="006821E5">
        <w:rPr>
          <w:rFonts w:ascii="Arial" w:eastAsiaTheme="minorHAnsi" w:hAnsi="Arial" w:cs="Arial"/>
          <w:color w:val="auto"/>
          <w:sz w:val="20"/>
          <w:szCs w:val="20"/>
          <w:lang w:eastAsia="en-US"/>
        </w:rPr>
        <w:t xml:space="preserve">, </w:t>
      </w:r>
      <w:r w:rsidRPr="006821E5">
        <w:rPr>
          <w:rFonts w:ascii="Arial" w:eastAsiaTheme="minorHAnsi" w:hAnsi="Arial" w:cs="Arial"/>
          <w:i/>
          <w:color w:val="auto"/>
          <w:sz w:val="20"/>
          <w:szCs w:val="20"/>
          <w:lang w:eastAsia="en-US"/>
        </w:rPr>
        <w:t xml:space="preserve">Sugar </w:t>
      </w:r>
      <w:proofErr w:type="spellStart"/>
      <w:r w:rsidRPr="006821E5">
        <w:rPr>
          <w:rFonts w:ascii="Arial" w:eastAsiaTheme="minorHAnsi" w:hAnsi="Arial" w:cs="Arial"/>
          <w:i/>
          <w:color w:val="auto"/>
          <w:sz w:val="20"/>
          <w:szCs w:val="20"/>
          <w:lang w:eastAsia="en-US"/>
        </w:rPr>
        <w:t>Muscles</w:t>
      </w:r>
      <w:proofErr w:type="spellEnd"/>
      <w:r w:rsidRPr="006821E5">
        <w:rPr>
          <w:rFonts w:ascii="Arial" w:eastAsiaTheme="minorHAnsi" w:hAnsi="Arial" w:cs="Arial"/>
          <w:i/>
          <w:color w:val="auto"/>
          <w:sz w:val="20"/>
          <w:szCs w:val="20"/>
          <w:lang w:eastAsia="en-US"/>
        </w:rPr>
        <w:t xml:space="preserve"> – Berry Front</w:t>
      </w:r>
      <w:r w:rsidR="008F6BDE" w:rsidRPr="006821E5">
        <w:rPr>
          <w:rFonts w:ascii="Arial" w:eastAsiaTheme="minorHAnsi" w:hAnsi="Arial" w:cs="Arial"/>
          <w:color w:val="auto"/>
          <w:sz w:val="20"/>
          <w:szCs w:val="20"/>
          <w:lang w:eastAsia="en-US"/>
        </w:rPr>
        <w:t>,</w:t>
      </w:r>
      <w:r w:rsidRPr="006821E5">
        <w:rPr>
          <w:rFonts w:ascii="Arial" w:eastAsiaTheme="minorHAnsi" w:hAnsi="Arial" w:cs="Arial"/>
          <w:color w:val="auto"/>
          <w:sz w:val="20"/>
          <w:szCs w:val="20"/>
          <w:lang w:eastAsia="en-US"/>
        </w:rPr>
        <w:t xml:space="preserve"> 2022, Digitalfotografie, Größe variabel,</w:t>
      </w:r>
      <w:r w:rsidR="006C059F" w:rsidRPr="006821E5">
        <w:rPr>
          <w:rFonts w:ascii="Arial" w:eastAsiaTheme="minorHAnsi" w:hAnsi="Arial" w:cs="Arial"/>
          <w:color w:val="auto"/>
          <w:sz w:val="20"/>
          <w:szCs w:val="20"/>
          <w:lang w:eastAsia="en-US"/>
        </w:rPr>
        <w:t xml:space="preserve"> Foto © Julia </w:t>
      </w:r>
      <w:proofErr w:type="spellStart"/>
      <w:r w:rsidR="006C059F" w:rsidRPr="006821E5">
        <w:rPr>
          <w:rFonts w:ascii="Arial" w:eastAsiaTheme="minorHAnsi" w:hAnsi="Arial" w:cs="Arial"/>
          <w:color w:val="auto"/>
          <w:sz w:val="20"/>
          <w:szCs w:val="20"/>
          <w:lang w:eastAsia="en-US"/>
        </w:rPr>
        <w:t>Walk</w:t>
      </w:r>
      <w:proofErr w:type="spellEnd"/>
    </w:p>
    <w:p w14:paraId="246ADADF" w14:textId="5C644D31" w:rsidR="00D07BD3" w:rsidRPr="00C5141F" w:rsidRDefault="00D07BD3" w:rsidP="00D07BD3">
      <w:pPr>
        <w:pStyle w:val="Default"/>
        <w:spacing w:line="276" w:lineRule="auto"/>
        <w:rPr>
          <w:rFonts w:ascii="Arial" w:eastAsiaTheme="minorHAnsi" w:hAnsi="Arial" w:cs="Arial"/>
          <w:color w:val="auto"/>
          <w:sz w:val="20"/>
          <w:szCs w:val="20"/>
          <w:lang w:eastAsia="en-US"/>
        </w:rPr>
      </w:pPr>
    </w:p>
    <w:p w14:paraId="35F6FA37" w14:textId="034E86AF" w:rsidR="00961AA7" w:rsidRPr="007C6CA1" w:rsidRDefault="00961AA7" w:rsidP="00D07BD3">
      <w:pPr>
        <w:pStyle w:val="Default"/>
        <w:spacing w:line="276" w:lineRule="auto"/>
        <w:rPr>
          <w:rFonts w:ascii="Arial" w:hAnsi="Arial" w:cs="Arial"/>
          <w:sz w:val="20"/>
          <w:szCs w:val="20"/>
          <w:shd w:val="clear" w:color="auto" w:fill="FFFFFF"/>
        </w:rPr>
      </w:pPr>
    </w:p>
    <w:p w14:paraId="148EAB26" w14:textId="5185FFC7" w:rsidR="007C2186" w:rsidRPr="00AD1115" w:rsidRDefault="007C2186" w:rsidP="007C2186">
      <w:pPr>
        <w:pStyle w:val="Default"/>
        <w:spacing w:line="276" w:lineRule="auto"/>
        <w:ind w:right="3116"/>
        <w:rPr>
          <w:rFonts w:ascii="Arial" w:eastAsiaTheme="minorHAnsi" w:hAnsi="Arial" w:cs="Arial"/>
          <w:color w:val="auto"/>
          <w:sz w:val="20"/>
          <w:szCs w:val="20"/>
          <w:lang w:eastAsia="en-US"/>
        </w:rPr>
      </w:pPr>
    </w:p>
    <w:p w14:paraId="4230B9BF" w14:textId="5C39821A" w:rsidR="007C2186" w:rsidRPr="00C5141F" w:rsidRDefault="007C2186" w:rsidP="007C2186">
      <w:pPr>
        <w:pStyle w:val="Default"/>
        <w:spacing w:line="276" w:lineRule="auto"/>
        <w:rPr>
          <w:rFonts w:ascii="Arial" w:eastAsiaTheme="minorHAnsi" w:hAnsi="Arial" w:cs="Arial"/>
          <w:color w:val="auto"/>
          <w:sz w:val="20"/>
          <w:szCs w:val="20"/>
          <w:lang w:eastAsia="en-US"/>
        </w:rPr>
      </w:pPr>
    </w:p>
    <w:p w14:paraId="741F3245" w14:textId="1D6C29BE" w:rsidR="3B74BA95" w:rsidRDefault="3B74BA95" w:rsidP="3B74BA95">
      <w:pPr>
        <w:pStyle w:val="Default"/>
        <w:spacing w:line="276" w:lineRule="auto"/>
        <w:rPr>
          <w:rFonts w:ascii="Arial" w:eastAsiaTheme="minorEastAsia" w:hAnsi="Arial" w:cs="Arial"/>
          <w:color w:val="000000" w:themeColor="text1"/>
          <w:lang w:eastAsia="en-US"/>
        </w:rPr>
      </w:pPr>
    </w:p>
    <w:p w14:paraId="7AE38ED1" w14:textId="7152CC63" w:rsidR="3B74BA95" w:rsidRDefault="3B74BA95" w:rsidP="3B74BA95">
      <w:pPr>
        <w:pStyle w:val="Default"/>
        <w:spacing w:line="276" w:lineRule="auto"/>
        <w:rPr>
          <w:rFonts w:ascii="Arial" w:eastAsiaTheme="minorEastAsia" w:hAnsi="Arial" w:cs="Arial"/>
          <w:color w:val="000000" w:themeColor="text1"/>
          <w:lang w:eastAsia="en-US"/>
        </w:rPr>
      </w:pPr>
      <w:bookmarkStart w:id="0" w:name="_GoBack"/>
      <w:bookmarkEnd w:id="0"/>
    </w:p>
    <w:p w14:paraId="77D2D995" w14:textId="5C4D243A" w:rsidR="00961AA7" w:rsidRDefault="00A05433" w:rsidP="007C2186">
      <w:pPr>
        <w:pStyle w:val="Default"/>
        <w:spacing w:line="276" w:lineRule="auto"/>
        <w:rPr>
          <w:rFonts w:ascii="Arial" w:eastAsiaTheme="minorHAnsi" w:hAnsi="Arial" w:cs="Arial"/>
          <w:color w:val="auto"/>
          <w:sz w:val="20"/>
          <w:szCs w:val="20"/>
          <w:lang w:eastAsia="en-US"/>
        </w:rPr>
      </w:pPr>
      <w:r>
        <w:rPr>
          <w:noProof/>
        </w:rPr>
        <w:drawing>
          <wp:anchor distT="0" distB="0" distL="114300" distR="114300" simplePos="0" relativeHeight="251661312" behindDoc="0" locked="0" layoutInCell="1" allowOverlap="1" wp14:anchorId="5D588651" wp14:editId="1673BE28">
            <wp:simplePos x="0" y="0"/>
            <wp:positionH relativeFrom="margin">
              <wp:align>left</wp:align>
            </wp:positionH>
            <wp:positionV relativeFrom="paragraph">
              <wp:posOffset>159385</wp:posOffset>
            </wp:positionV>
            <wp:extent cx="2901600" cy="2174400"/>
            <wp:effectExtent l="0" t="0" r="0" b="0"/>
            <wp:wrapSquare wrapText="bothSides"/>
            <wp:docPr id="13" name="Grafik 13"/>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01600" cy="2174400"/>
                    </a:xfrm>
                    <a:prstGeom prst="rect">
                      <a:avLst/>
                    </a:prstGeom>
                  </pic:spPr>
                </pic:pic>
              </a:graphicData>
            </a:graphic>
            <wp14:sizeRelH relativeFrom="page">
              <wp14:pctWidth>0</wp14:pctWidth>
            </wp14:sizeRelH>
            <wp14:sizeRelV relativeFrom="page">
              <wp14:pctHeight>0</wp14:pctHeight>
            </wp14:sizeRelV>
          </wp:anchor>
        </w:drawing>
      </w:r>
    </w:p>
    <w:p w14:paraId="69865916" w14:textId="7D2D14C2" w:rsidR="00FD6660" w:rsidRDefault="00FD6660" w:rsidP="7E8E574D">
      <w:pPr>
        <w:pStyle w:val="Default"/>
        <w:spacing w:line="276" w:lineRule="auto"/>
        <w:rPr>
          <w:rFonts w:eastAsiaTheme="minorEastAsia"/>
          <w:color w:val="000000" w:themeColor="text1"/>
          <w:lang w:eastAsia="en-US"/>
        </w:rPr>
      </w:pPr>
    </w:p>
    <w:p w14:paraId="4CCC2916" w14:textId="000B7573" w:rsidR="00FD6660" w:rsidRDefault="00FD6660" w:rsidP="7E8E574D">
      <w:pPr>
        <w:pStyle w:val="Default"/>
        <w:spacing w:line="276" w:lineRule="auto"/>
        <w:rPr>
          <w:rFonts w:ascii="Arial" w:eastAsiaTheme="minorEastAsia" w:hAnsi="Arial" w:cs="Arial"/>
          <w:color w:val="auto"/>
          <w:sz w:val="20"/>
          <w:szCs w:val="20"/>
          <w:lang w:eastAsia="en-US"/>
        </w:rPr>
      </w:pPr>
    </w:p>
    <w:p w14:paraId="5A893E1B" w14:textId="2F7F6C38" w:rsidR="00525113" w:rsidRPr="00525113" w:rsidRDefault="00525113" w:rsidP="7E8E574D">
      <w:pPr>
        <w:pStyle w:val="Default"/>
        <w:spacing w:line="276" w:lineRule="auto"/>
        <w:rPr>
          <w:rFonts w:ascii="Arial" w:eastAsiaTheme="minorEastAsia" w:hAnsi="Arial" w:cs="Arial"/>
          <w:color w:val="auto"/>
          <w:sz w:val="20"/>
          <w:szCs w:val="20"/>
          <w:lang w:eastAsia="en-US"/>
        </w:rPr>
      </w:pPr>
      <w:r w:rsidRPr="7E8E574D">
        <w:rPr>
          <w:rFonts w:ascii="Arial" w:eastAsiaTheme="minorEastAsia" w:hAnsi="Arial" w:cs="Arial"/>
          <w:color w:val="auto"/>
          <w:sz w:val="20"/>
          <w:szCs w:val="20"/>
          <w:lang w:eastAsia="en-US"/>
        </w:rPr>
        <w:t xml:space="preserve">Grafik: </w:t>
      </w:r>
      <w:proofErr w:type="spellStart"/>
      <w:r w:rsidRPr="7E8E574D">
        <w:rPr>
          <w:rFonts w:ascii="Arial" w:eastAsiaTheme="minorEastAsia" w:hAnsi="Arial" w:cs="Arial"/>
          <w:color w:val="auto"/>
          <w:sz w:val="20"/>
          <w:szCs w:val="20"/>
          <w:lang w:eastAsia="en-US"/>
        </w:rPr>
        <w:t>studio</w:t>
      </w:r>
      <w:proofErr w:type="spellEnd"/>
      <w:r w:rsidRPr="7E8E574D">
        <w:rPr>
          <w:rFonts w:ascii="Arial" w:eastAsiaTheme="minorEastAsia" w:hAnsi="Arial" w:cs="Arial"/>
          <w:color w:val="auto"/>
          <w:sz w:val="20"/>
          <w:szCs w:val="20"/>
          <w:lang w:eastAsia="en-US"/>
        </w:rPr>
        <w:t xml:space="preserve"> MLLR</w:t>
      </w:r>
    </w:p>
    <w:p w14:paraId="3A084384" w14:textId="77777777" w:rsidR="00D07BD3" w:rsidRPr="00525113" w:rsidRDefault="00D07BD3" w:rsidP="00741217">
      <w:pPr>
        <w:pStyle w:val="Default"/>
        <w:spacing w:line="276" w:lineRule="auto"/>
        <w:rPr>
          <w:rFonts w:ascii="Arial" w:eastAsiaTheme="minorHAnsi" w:hAnsi="Arial" w:cs="Arial"/>
          <w:color w:val="auto"/>
          <w:sz w:val="20"/>
          <w:szCs w:val="20"/>
          <w:lang w:eastAsia="en-US"/>
        </w:rPr>
      </w:pPr>
    </w:p>
    <w:p w14:paraId="373F5404" w14:textId="7CC89187" w:rsidR="00404EE0" w:rsidRPr="00741217" w:rsidRDefault="00404EE0" w:rsidP="00741217">
      <w:pPr>
        <w:pStyle w:val="Default"/>
        <w:spacing w:line="276" w:lineRule="auto"/>
        <w:rPr>
          <w:rFonts w:ascii="Arial" w:eastAsiaTheme="minorHAnsi" w:hAnsi="Arial" w:cs="Arial"/>
          <w:color w:val="auto"/>
          <w:sz w:val="20"/>
          <w:szCs w:val="20"/>
          <w:lang w:eastAsia="en-US"/>
        </w:rPr>
      </w:pPr>
      <w:r w:rsidRPr="007A1D83">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3C370501"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 xml:space="preserve">Druckfähiges Bildmaterial finden Sie zum kostenlosen Download unter </w:t>
      </w:r>
    </w:p>
    <w:p w14:paraId="15C7B8E1" w14:textId="3693CEE6" w:rsidR="00A324F9" w:rsidRDefault="00404EE0" w:rsidP="00741217">
      <w:pPr>
        <w:spacing w:line="360" w:lineRule="auto"/>
        <w:rPr>
          <w:rFonts w:ascii="Arial" w:hAnsi="Arial" w:cs="Arial"/>
          <w:b/>
          <w:sz w:val="20"/>
          <w:szCs w:val="20"/>
        </w:rPr>
      </w:pPr>
      <w:r w:rsidRPr="007A1D83">
        <w:rPr>
          <w:rFonts w:ascii="Arial" w:hAnsi="Arial" w:cs="Arial"/>
          <w:b/>
          <w:sz w:val="20"/>
          <w:szCs w:val="20"/>
        </w:rPr>
        <w:t>www.platform-muenchen.de/presse/</w:t>
      </w:r>
    </w:p>
    <w:p w14:paraId="420FF526" w14:textId="77777777" w:rsidR="007A1D83" w:rsidRPr="007A1D83" w:rsidRDefault="007A1D83" w:rsidP="00404EE0">
      <w:pPr>
        <w:rPr>
          <w:rFonts w:ascii="Arial" w:hAnsi="Arial" w:cs="Arial"/>
          <w:b/>
          <w:sz w:val="20"/>
          <w:szCs w:val="20"/>
        </w:rPr>
      </w:pPr>
    </w:p>
    <w:p w14:paraId="71C357F3" w14:textId="77777777" w:rsidR="00404EE0" w:rsidRPr="007A1D83" w:rsidRDefault="00404EE0" w:rsidP="00404EE0">
      <w:pPr>
        <w:rPr>
          <w:rFonts w:ascii="Arial" w:hAnsi="Arial" w:cs="Arial"/>
          <w:b/>
          <w:sz w:val="20"/>
          <w:szCs w:val="20"/>
        </w:rPr>
      </w:pPr>
      <w:r w:rsidRPr="007A1D83">
        <w:rPr>
          <w:rFonts w:ascii="Arial" w:hAnsi="Arial" w:cs="Arial"/>
          <w:b/>
          <w:sz w:val="20"/>
          <w:szCs w:val="20"/>
        </w:rPr>
        <w:t>Pressekontakt</w:t>
      </w:r>
    </w:p>
    <w:p w14:paraId="49E522FC" w14:textId="77777777" w:rsidR="00A53B93" w:rsidRPr="007A1D83" w:rsidRDefault="00A53B93" w:rsidP="00404EE0">
      <w:pPr>
        <w:rPr>
          <w:rFonts w:ascii="Arial" w:hAnsi="Arial" w:cs="Arial"/>
          <w:sz w:val="20"/>
          <w:szCs w:val="20"/>
        </w:rPr>
      </w:pPr>
    </w:p>
    <w:p w14:paraId="6C2A10DE" w14:textId="3C45FD16" w:rsidR="00017EBD" w:rsidRPr="007A1D83" w:rsidRDefault="00FF0209" w:rsidP="00404EE0">
      <w:pPr>
        <w:rPr>
          <w:rFonts w:ascii="Arial" w:hAnsi="Arial" w:cs="Arial"/>
          <w:sz w:val="20"/>
          <w:szCs w:val="20"/>
        </w:rPr>
      </w:pPr>
      <w:r>
        <w:rPr>
          <w:rFonts w:ascii="Arial" w:hAnsi="Arial" w:cs="Arial"/>
          <w:sz w:val="20"/>
          <w:szCs w:val="20"/>
        </w:rPr>
        <w:t>Radmila Krstajic</w:t>
      </w:r>
    </w:p>
    <w:p w14:paraId="556F9079" w14:textId="0B42CB25" w:rsidR="00404EE0" w:rsidRPr="007A1D83" w:rsidRDefault="00404EE0" w:rsidP="00404EE0">
      <w:pPr>
        <w:rPr>
          <w:rFonts w:ascii="Arial" w:hAnsi="Arial" w:cs="Arial"/>
          <w:sz w:val="20"/>
          <w:szCs w:val="20"/>
        </w:rPr>
      </w:pPr>
      <w:r w:rsidRPr="007A1D83">
        <w:rPr>
          <w:rFonts w:ascii="Arial" w:hAnsi="Arial" w:cs="Arial"/>
          <w:sz w:val="20"/>
          <w:szCs w:val="20"/>
        </w:rPr>
        <w:t xml:space="preserve">presse@platform-muenchen.de </w:t>
      </w:r>
      <w:r w:rsidRPr="007A1D83">
        <w:rPr>
          <w:rFonts w:ascii="Arial" w:hAnsi="Arial" w:cs="Arial"/>
          <w:sz w:val="20"/>
          <w:szCs w:val="20"/>
        </w:rPr>
        <w:br/>
        <w:t xml:space="preserve">T: </w:t>
      </w:r>
      <w:r w:rsidR="007A1D83">
        <w:rPr>
          <w:rFonts w:ascii="Arial" w:hAnsi="Arial" w:cs="Arial"/>
          <w:sz w:val="20"/>
          <w:szCs w:val="20"/>
        </w:rPr>
        <w:t>0049 · 89 · 324 · 9009 · 14</w:t>
      </w:r>
    </w:p>
    <w:p w14:paraId="67F8A803" w14:textId="77777777" w:rsidR="00A53B93" w:rsidRPr="007A1D83" w:rsidRDefault="00A53B93" w:rsidP="00404EE0">
      <w:pPr>
        <w:rPr>
          <w:rFonts w:ascii="Arial" w:hAnsi="Arial" w:cs="Arial"/>
          <w:sz w:val="20"/>
          <w:szCs w:val="20"/>
        </w:rPr>
      </w:pPr>
    </w:p>
    <w:p w14:paraId="66D4409C" w14:textId="77777777"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PLATFORM</w:t>
      </w:r>
      <w:r w:rsidRPr="007A1D83">
        <w:rPr>
          <w:rFonts w:ascii="Arial" w:eastAsia="MS Gothic" w:hAnsi="Arial" w:cs="Arial"/>
          <w:sz w:val="20"/>
          <w:szCs w:val="20"/>
        </w:rPr>
        <w:t xml:space="preserve">, </w:t>
      </w:r>
      <w:r w:rsidRPr="007A1D83">
        <w:rPr>
          <w:rFonts w:ascii="Arial" w:hAnsi="Arial" w:cs="Arial"/>
          <w:sz w:val="20"/>
          <w:szCs w:val="20"/>
        </w:rPr>
        <w:t>Kistlerhofstraße 70, Haus 60, 3. Stock, 81379 München</w:t>
      </w:r>
    </w:p>
    <w:p w14:paraId="74A486CC" w14:textId="12186808"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 xml:space="preserve">www.platform-muenchen.de   </w:t>
      </w:r>
    </w:p>
    <w:p w14:paraId="75C7468D" w14:textId="77777777" w:rsidR="00A53B93" w:rsidRPr="007A1D83" w:rsidRDefault="00A53B93" w:rsidP="00A53B93">
      <w:pPr>
        <w:spacing w:line="276" w:lineRule="auto"/>
        <w:rPr>
          <w:rFonts w:ascii="Arial" w:hAnsi="Arial" w:cs="Arial"/>
          <w:sz w:val="20"/>
          <w:szCs w:val="20"/>
        </w:rPr>
      </w:pPr>
    </w:p>
    <w:p w14:paraId="6224CAD0" w14:textId="0FB033FE"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Die Räume der PLATFORM sind barrierefrei zu erreichen.</w:t>
      </w:r>
    </w:p>
    <w:p w14:paraId="3885817A" w14:textId="77777777" w:rsidR="00A53B93" w:rsidRPr="007A1D83" w:rsidRDefault="00A53B93" w:rsidP="00A53B93">
      <w:pPr>
        <w:spacing w:line="276" w:lineRule="auto"/>
        <w:rPr>
          <w:rFonts w:ascii="Arial" w:hAnsi="Arial" w:cs="Arial"/>
          <w:sz w:val="20"/>
          <w:szCs w:val="20"/>
        </w:rPr>
      </w:pPr>
    </w:p>
    <w:p w14:paraId="3AC0AA8C" w14:textId="77777777" w:rsidR="007A1D83" w:rsidRDefault="00A53B93" w:rsidP="00A53B93">
      <w:pPr>
        <w:spacing w:line="276" w:lineRule="auto"/>
        <w:rPr>
          <w:rFonts w:ascii="Arial" w:hAnsi="Arial" w:cs="Arial"/>
          <w:sz w:val="20"/>
          <w:szCs w:val="20"/>
        </w:rPr>
      </w:pPr>
      <w:r w:rsidRPr="007A1D83">
        <w:rPr>
          <w:rFonts w:ascii="Arial" w:hAnsi="Arial" w:cs="Arial"/>
          <w:sz w:val="20"/>
          <w:szCs w:val="20"/>
        </w:rPr>
        <w:t>PLATFORM in Trägerschaft der Münchner Arbeit gGmb</w:t>
      </w:r>
      <w:r w:rsidR="007A1D83">
        <w:rPr>
          <w:rFonts w:ascii="Arial" w:hAnsi="Arial" w:cs="Arial"/>
          <w:sz w:val="20"/>
          <w:szCs w:val="20"/>
        </w:rPr>
        <w:t>H</w:t>
      </w:r>
    </w:p>
    <w:p w14:paraId="22CF8FF1" w14:textId="102A1DAA"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Geschäftsführer: Gerhard Scherbaum, Johann Stelzer</w:t>
      </w:r>
    </w:p>
    <w:p w14:paraId="2D762D6E" w14:textId="77777777"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Registergericht München, HRB 98967</w:t>
      </w:r>
    </w:p>
    <w:p w14:paraId="463285E9" w14:textId="5B06C310" w:rsidR="00A53B93" w:rsidRP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Vorsitzende</w:t>
      </w:r>
      <w:r w:rsidR="007A1D83" w:rsidRPr="007A1D83">
        <w:rPr>
          <w:rFonts w:ascii="Arial" w:hAnsi="Arial" w:cs="Arial"/>
          <w:sz w:val="20"/>
          <w:szCs w:val="20"/>
        </w:rPr>
        <w:t>r</w:t>
      </w:r>
      <w:r w:rsidRPr="007A1D83">
        <w:rPr>
          <w:rFonts w:ascii="Arial" w:hAnsi="Arial" w:cs="Arial"/>
          <w:sz w:val="20"/>
          <w:szCs w:val="20"/>
        </w:rPr>
        <w:t xml:space="preserve"> des Aufsichtsrats: </w:t>
      </w:r>
      <w:r w:rsidR="007A1D83" w:rsidRPr="007A1D83">
        <w:rPr>
          <w:rFonts w:ascii="Arial" w:hAnsi="Arial" w:cs="Arial"/>
          <w:sz w:val="20"/>
          <w:szCs w:val="20"/>
        </w:rPr>
        <w:t xml:space="preserve">Manuel </w:t>
      </w:r>
      <w:proofErr w:type="spellStart"/>
      <w:r w:rsidR="007A1D83" w:rsidRPr="007A1D83">
        <w:rPr>
          <w:rFonts w:ascii="Arial" w:hAnsi="Arial" w:cs="Arial"/>
          <w:sz w:val="20"/>
          <w:szCs w:val="20"/>
        </w:rPr>
        <w:t>Pretzl</w:t>
      </w:r>
      <w:proofErr w:type="spellEnd"/>
    </w:p>
    <w:p w14:paraId="2BF0EB5E" w14:textId="54824EB0" w:rsidR="007A1D83" w:rsidRPr="007A1D83" w:rsidRDefault="007A1D83" w:rsidP="00A53B93">
      <w:pPr>
        <w:spacing w:line="276" w:lineRule="auto"/>
        <w:rPr>
          <w:rFonts w:ascii="Arial" w:hAnsi="Arial" w:cs="Arial"/>
          <w:sz w:val="20"/>
          <w:szCs w:val="20"/>
        </w:rPr>
      </w:pPr>
    </w:p>
    <w:p w14:paraId="2611921A" w14:textId="77777777" w:rsidR="007A1D83" w:rsidRPr="007A1D83" w:rsidRDefault="007A1D83" w:rsidP="00A53B93">
      <w:pPr>
        <w:spacing w:line="276" w:lineRule="auto"/>
        <w:rPr>
          <w:rFonts w:ascii="Arial" w:hAnsi="Arial" w:cs="Arial"/>
          <w:sz w:val="20"/>
          <w:szCs w:val="20"/>
        </w:rPr>
      </w:pPr>
    </w:p>
    <w:p w14:paraId="1B480899" w14:textId="43F84378" w:rsidR="00A53B93" w:rsidRPr="007A1D83" w:rsidRDefault="007A1D83" w:rsidP="00A53B93">
      <w:pPr>
        <w:spacing w:line="276" w:lineRule="auto"/>
        <w:rPr>
          <w:rFonts w:ascii="Arial" w:hAnsi="Arial" w:cs="Arial"/>
          <w:sz w:val="20"/>
          <w:szCs w:val="20"/>
        </w:rPr>
      </w:pPr>
      <w:r w:rsidRPr="007A1D83">
        <w:rPr>
          <w:rFonts w:ascii="Arial" w:hAnsi="Arial" w:cs="Arial"/>
          <w:noProof/>
          <w:sz w:val="20"/>
          <w:szCs w:val="20"/>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076325" cy="638175"/>
                    </a:xfrm>
                    <a:prstGeom prst="rect">
                      <a:avLst/>
                    </a:prstGeom>
                    <a:noFill/>
                    <a:ln>
                      <a:noFill/>
                    </a:ln>
                  </pic:spPr>
                </pic:pic>
              </a:graphicData>
            </a:graphic>
          </wp:inline>
        </w:drawing>
      </w:r>
    </w:p>
    <w:p w14:paraId="6A73C74E" w14:textId="77777777" w:rsidR="007A1D83" w:rsidRPr="007A1D83" w:rsidRDefault="007A1D83" w:rsidP="007A1D83">
      <w:pPr>
        <w:spacing w:line="276" w:lineRule="auto"/>
        <w:rPr>
          <w:rFonts w:ascii="Arial" w:hAnsi="Arial" w:cs="Arial"/>
          <w:sz w:val="20"/>
          <w:szCs w:val="20"/>
        </w:rPr>
      </w:pPr>
    </w:p>
    <w:p w14:paraId="1F97D01E" w14:textId="53F0DD45" w:rsidR="00F209CE" w:rsidRDefault="007A1D83" w:rsidP="007A1D83">
      <w:pPr>
        <w:spacing w:line="276" w:lineRule="auto"/>
        <w:rPr>
          <w:rFonts w:ascii="Arial" w:hAnsi="Arial" w:cs="Arial"/>
          <w:sz w:val="20"/>
          <w:szCs w:val="20"/>
        </w:rPr>
      </w:pPr>
      <w:r w:rsidRPr="007A1D83">
        <w:rPr>
          <w:rFonts w:ascii="Arial" w:hAnsi="Arial" w:cs="Arial"/>
          <w:sz w:val="20"/>
          <w:szCs w:val="20"/>
        </w:rPr>
        <w:t xml:space="preserve">PLATFORM wird durch das Münchner Beschäftigungs- und Qualifizierungsprogramm (MBQ) gefördert. Weitere Informationen unter </w:t>
      </w:r>
      <w:hyperlink r:id="rId17" w:history="1">
        <w:r w:rsidR="009261B6" w:rsidRPr="00095981">
          <w:rPr>
            <w:rStyle w:val="Hyperlink"/>
            <w:rFonts w:ascii="Arial" w:hAnsi="Arial" w:cs="Arial"/>
            <w:sz w:val="20"/>
            <w:szCs w:val="20"/>
          </w:rPr>
          <w:t>www.muenchen.de/mbq</w:t>
        </w:r>
      </w:hyperlink>
    </w:p>
    <w:p w14:paraId="5640069D" w14:textId="5A657BED" w:rsidR="009261B6" w:rsidRDefault="009261B6" w:rsidP="007A1D83">
      <w:pPr>
        <w:spacing w:line="276" w:lineRule="auto"/>
        <w:rPr>
          <w:rFonts w:ascii="Arial" w:hAnsi="Arial" w:cs="Arial"/>
          <w:sz w:val="20"/>
          <w:szCs w:val="20"/>
        </w:rPr>
      </w:pPr>
    </w:p>
    <w:p w14:paraId="6E1BD1F5" w14:textId="77777777" w:rsidR="009261B6" w:rsidRDefault="009261B6" w:rsidP="009261B6">
      <w:pPr>
        <w:spacing w:line="276" w:lineRule="auto"/>
        <w:rPr>
          <w:rFonts w:ascii="Arial" w:hAnsi="Arial"/>
          <w:sz w:val="18"/>
          <w:szCs w:val="18"/>
        </w:rPr>
      </w:pPr>
      <w:r>
        <w:rPr>
          <w:rFonts w:ascii="Arial" w:eastAsia="Arial" w:hAnsi="Arial" w:cs="Arial"/>
          <w:b/>
          <w:bCs/>
          <w:noProof/>
          <w:sz w:val="22"/>
          <w:szCs w:val="22"/>
        </w:rPr>
        <w:drawing>
          <wp:inline distT="0" distB="0" distL="0" distR="0" wp14:anchorId="2D056CE5" wp14:editId="442F5BB7">
            <wp:extent cx="1181100" cy="601345"/>
            <wp:effectExtent l="0" t="0" r="0" b="8255"/>
            <wp:docPr id="9" name="officeArt object" descr="S:\PLATFORM\2021\Projekte\210324_Perspektiven 2021\Presse und Öffentlichkeitsarbeit\KC13_Logo_orange_gross.jpg"/>
            <wp:cNvGraphicFramePr/>
            <a:graphic xmlns:a="http://schemas.openxmlformats.org/drawingml/2006/main">
              <a:graphicData uri="http://schemas.openxmlformats.org/drawingml/2006/picture">
                <pic:pic xmlns:pic="http://schemas.openxmlformats.org/drawingml/2006/picture">
                  <pic:nvPicPr>
                    <pic:cNvPr id="1073741828" name="S:\PLATFORM\2021\Projekte\210324_Perspektiven 2021\Presse und Öffentlichkeitsarbeit\KC13_Logo_orange_gross.jpg" descr="S:\PLATFORM\2021\Projekte\210324_Perspektiven 2021\Presse und Öffentlichkeitsarbeit\KC13_Logo_orange_gross.jpg"/>
                    <pic:cNvPicPr>
                      <a:picLocks noChangeAspect="1"/>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181100" cy="601345"/>
                    </a:xfrm>
                    <a:prstGeom prst="rect">
                      <a:avLst/>
                    </a:prstGeom>
                    <a:ln w="12700" cap="flat">
                      <a:noFill/>
                      <a:miter lim="400000"/>
                    </a:ln>
                    <a:effectLst/>
                  </pic:spPr>
                </pic:pic>
              </a:graphicData>
            </a:graphic>
          </wp:inline>
        </w:drawing>
      </w:r>
    </w:p>
    <w:p w14:paraId="3C52A5C8" w14:textId="77777777" w:rsidR="009261B6" w:rsidRPr="00D01044" w:rsidRDefault="009261B6" w:rsidP="009261B6">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Kunstclub13 e.V.</w:t>
      </w:r>
    </w:p>
    <w:p w14:paraId="49AEB436" w14:textId="77777777" w:rsidR="009261B6" w:rsidRPr="00D01044" w:rsidRDefault="009261B6" w:rsidP="009261B6">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Ohmstraße 22, 80802 München</w:t>
      </w:r>
    </w:p>
    <w:p w14:paraId="4E444B31" w14:textId="77777777" w:rsidR="009261B6" w:rsidRPr="009C76E4" w:rsidRDefault="009261B6" w:rsidP="009261B6">
      <w:pPr>
        <w:pStyle w:val="Default"/>
        <w:spacing w:line="276" w:lineRule="auto"/>
        <w:rPr>
          <w:rFonts w:ascii="Arial" w:eastAsiaTheme="minorHAnsi" w:hAnsi="Arial" w:cs="Arial"/>
          <w:color w:val="auto"/>
          <w:sz w:val="22"/>
          <w:szCs w:val="22"/>
          <w:lang w:eastAsia="en-US"/>
        </w:rPr>
      </w:pPr>
      <w:r w:rsidRPr="00D01044">
        <w:rPr>
          <w:rFonts w:ascii="Arial" w:eastAsia="Arial" w:hAnsi="Arial" w:cs="Arial"/>
          <w:color w:val="00000A"/>
          <w:sz w:val="18"/>
          <w:szCs w:val="18"/>
          <w:u w:color="00000A"/>
        </w:rPr>
        <w:t>http://www.kunstclub13.or</w:t>
      </w:r>
      <w:r>
        <w:rPr>
          <w:rFonts w:ascii="Arial" w:eastAsia="Arial" w:hAnsi="Arial" w:cs="Arial"/>
          <w:color w:val="00000A"/>
          <w:sz w:val="18"/>
          <w:szCs w:val="18"/>
          <w:u w:color="00000A"/>
        </w:rPr>
        <w:t>g</w:t>
      </w:r>
    </w:p>
    <w:p w14:paraId="02502777" w14:textId="77777777" w:rsidR="009261B6" w:rsidRPr="007A1D83" w:rsidRDefault="009261B6" w:rsidP="007A1D83">
      <w:pPr>
        <w:spacing w:line="276" w:lineRule="auto"/>
        <w:rPr>
          <w:rFonts w:ascii="Arial" w:hAnsi="Arial" w:cs="Arial"/>
          <w:sz w:val="20"/>
          <w:szCs w:val="20"/>
        </w:rPr>
      </w:pPr>
    </w:p>
    <w:sectPr w:rsidR="009261B6" w:rsidRPr="007A1D83" w:rsidSect="00F209CE">
      <w:headerReference w:type="default" r:id="rId18"/>
      <w:headerReference w:type="first" r:id="rId19"/>
      <w:type w:val="continuous"/>
      <w:pgSz w:w="11906" w:h="16838" w:code="9"/>
      <w:pgMar w:top="1701" w:right="1418" w:bottom="1134"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70A1DD" w14:textId="77777777" w:rsidR="00386FD7" w:rsidRDefault="00386FD7">
      <w:r>
        <w:separator/>
      </w:r>
    </w:p>
  </w:endnote>
  <w:endnote w:type="continuationSeparator" w:id="0">
    <w:p w14:paraId="3D150C8A" w14:textId="77777777" w:rsidR="00386FD7" w:rsidRDefault="00386FD7">
      <w:r>
        <w:continuationSeparator/>
      </w:r>
    </w:p>
  </w:endnote>
  <w:endnote w:type="continuationNotice" w:id="1">
    <w:p w14:paraId="16085BC6" w14:textId="77777777" w:rsidR="00AC7E13" w:rsidRDefault="00AC7E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MS Gothic"/>
    <w:charset w:val="80"/>
    <w:family w:val="roman"/>
    <w:pitch w:val="variable"/>
    <w:sig w:usb0="800002E7" w:usb1="2AC7FCFF"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13D520" w14:textId="77777777" w:rsidR="00386FD7" w:rsidRDefault="00386FD7">
      <w:r>
        <w:separator/>
      </w:r>
    </w:p>
  </w:footnote>
  <w:footnote w:type="continuationSeparator" w:id="0">
    <w:p w14:paraId="48C17EEB" w14:textId="77777777" w:rsidR="00386FD7" w:rsidRDefault="00386FD7">
      <w:r>
        <w:continuationSeparator/>
      </w:r>
    </w:p>
  </w:footnote>
  <w:footnote w:type="continuationNotice" w:id="1">
    <w:p w14:paraId="7B6B33E4" w14:textId="77777777" w:rsidR="00AC7E13" w:rsidRDefault="00AC7E13"/>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6BE436" w14:textId="77777777" w:rsidR="00386FD7" w:rsidRDefault="00386FD7">
    <w:pPr>
      <w:pStyle w:val="Kopfzeile"/>
    </w:pPr>
    <w:r>
      <w:rPr>
        <w:noProof/>
      </w:rPr>
      <w:drawing>
        <wp:anchor distT="0" distB="0" distL="114300" distR="114300" simplePos="0" relativeHeight="251658241"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7F382" w14:textId="77777777" w:rsidR="00386FD7" w:rsidRDefault="00386FD7"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532B"/>
    <w:rsid w:val="00017EBD"/>
    <w:rsid w:val="000235DB"/>
    <w:rsid w:val="000341A7"/>
    <w:rsid w:val="000555B0"/>
    <w:rsid w:val="0005582D"/>
    <w:rsid w:val="0006302B"/>
    <w:rsid w:val="000A2F19"/>
    <w:rsid w:val="000C4621"/>
    <w:rsid w:val="000D574A"/>
    <w:rsid w:val="00122449"/>
    <w:rsid w:val="00123998"/>
    <w:rsid w:val="001340E4"/>
    <w:rsid w:val="00136DFC"/>
    <w:rsid w:val="00145FBD"/>
    <w:rsid w:val="0015095C"/>
    <w:rsid w:val="001A3CB3"/>
    <w:rsid w:val="001F3344"/>
    <w:rsid w:val="00212FAF"/>
    <w:rsid w:val="00231A55"/>
    <w:rsid w:val="00323F06"/>
    <w:rsid w:val="00334A7D"/>
    <w:rsid w:val="003615DB"/>
    <w:rsid w:val="003652AB"/>
    <w:rsid w:val="0037269C"/>
    <w:rsid w:val="00386FD7"/>
    <w:rsid w:val="0039046D"/>
    <w:rsid w:val="003915C3"/>
    <w:rsid w:val="00391C3D"/>
    <w:rsid w:val="003B4337"/>
    <w:rsid w:val="003D6BA7"/>
    <w:rsid w:val="003F4E0D"/>
    <w:rsid w:val="00404EE0"/>
    <w:rsid w:val="00424CA5"/>
    <w:rsid w:val="0042633E"/>
    <w:rsid w:val="00427B68"/>
    <w:rsid w:val="00485C6B"/>
    <w:rsid w:val="004A7843"/>
    <w:rsid w:val="004B3615"/>
    <w:rsid w:val="004C1012"/>
    <w:rsid w:val="004C40E8"/>
    <w:rsid w:val="004C7F51"/>
    <w:rsid w:val="00525113"/>
    <w:rsid w:val="005334E4"/>
    <w:rsid w:val="005352D4"/>
    <w:rsid w:val="00543077"/>
    <w:rsid w:val="00575E32"/>
    <w:rsid w:val="005A7D4A"/>
    <w:rsid w:val="005C2EED"/>
    <w:rsid w:val="005D1392"/>
    <w:rsid w:val="005D4017"/>
    <w:rsid w:val="005D6584"/>
    <w:rsid w:val="005D76FA"/>
    <w:rsid w:val="005F118C"/>
    <w:rsid w:val="005F4FFD"/>
    <w:rsid w:val="006227D3"/>
    <w:rsid w:val="00635B4B"/>
    <w:rsid w:val="00647B9B"/>
    <w:rsid w:val="0065078B"/>
    <w:rsid w:val="0066147A"/>
    <w:rsid w:val="00670AC5"/>
    <w:rsid w:val="0067177E"/>
    <w:rsid w:val="00681322"/>
    <w:rsid w:val="006821E5"/>
    <w:rsid w:val="0068532B"/>
    <w:rsid w:val="00690BB9"/>
    <w:rsid w:val="006B382A"/>
    <w:rsid w:val="006C059F"/>
    <w:rsid w:val="00713DCD"/>
    <w:rsid w:val="0072109C"/>
    <w:rsid w:val="00741217"/>
    <w:rsid w:val="00750336"/>
    <w:rsid w:val="0076159B"/>
    <w:rsid w:val="0076668E"/>
    <w:rsid w:val="0079497C"/>
    <w:rsid w:val="007A1D83"/>
    <w:rsid w:val="007A7537"/>
    <w:rsid w:val="007B1FE4"/>
    <w:rsid w:val="007C1D84"/>
    <w:rsid w:val="007C2186"/>
    <w:rsid w:val="007C28E0"/>
    <w:rsid w:val="007C6CA1"/>
    <w:rsid w:val="007E786B"/>
    <w:rsid w:val="008229FE"/>
    <w:rsid w:val="00846504"/>
    <w:rsid w:val="008738CB"/>
    <w:rsid w:val="008F6BDE"/>
    <w:rsid w:val="009261B6"/>
    <w:rsid w:val="00961AA7"/>
    <w:rsid w:val="00994C17"/>
    <w:rsid w:val="009A537E"/>
    <w:rsid w:val="009A5F73"/>
    <w:rsid w:val="009B1399"/>
    <w:rsid w:val="00A008C1"/>
    <w:rsid w:val="00A05433"/>
    <w:rsid w:val="00A324F9"/>
    <w:rsid w:val="00A34F78"/>
    <w:rsid w:val="00A53B93"/>
    <w:rsid w:val="00A70ACF"/>
    <w:rsid w:val="00A737BB"/>
    <w:rsid w:val="00AB2D3C"/>
    <w:rsid w:val="00AC7E13"/>
    <w:rsid w:val="00AD1115"/>
    <w:rsid w:val="00AF5F6F"/>
    <w:rsid w:val="00B12FB1"/>
    <w:rsid w:val="00B138BA"/>
    <w:rsid w:val="00B24D7C"/>
    <w:rsid w:val="00B8086F"/>
    <w:rsid w:val="00B96704"/>
    <w:rsid w:val="00BB3447"/>
    <w:rsid w:val="00BE685F"/>
    <w:rsid w:val="00BF4F9E"/>
    <w:rsid w:val="00C5141F"/>
    <w:rsid w:val="00C53759"/>
    <w:rsid w:val="00C63AA6"/>
    <w:rsid w:val="00C71D4D"/>
    <w:rsid w:val="00C764F4"/>
    <w:rsid w:val="00C855B4"/>
    <w:rsid w:val="00CC4414"/>
    <w:rsid w:val="00CD2A73"/>
    <w:rsid w:val="00D04F8A"/>
    <w:rsid w:val="00D07BD3"/>
    <w:rsid w:val="00D572FF"/>
    <w:rsid w:val="00DA791C"/>
    <w:rsid w:val="00DC4C31"/>
    <w:rsid w:val="00E00C13"/>
    <w:rsid w:val="00E02482"/>
    <w:rsid w:val="00E031B4"/>
    <w:rsid w:val="00E06ADE"/>
    <w:rsid w:val="00E3047F"/>
    <w:rsid w:val="00E3654D"/>
    <w:rsid w:val="00E70D4B"/>
    <w:rsid w:val="00E80A66"/>
    <w:rsid w:val="00E951A2"/>
    <w:rsid w:val="00EC6059"/>
    <w:rsid w:val="00ED2BAA"/>
    <w:rsid w:val="00EE698A"/>
    <w:rsid w:val="00F209CE"/>
    <w:rsid w:val="00F3623C"/>
    <w:rsid w:val="00F5026F"/>
    <w:rsid w:val="00F9198A"/>
    <w:rsid w:val="00FB6F6C"/>
    <w:rsid w:val="00FD6660"/>
    <w:rsid w:val="00FE1490"/>
    <w:rsid w:val="00FF0209"/>
    <w:rsid w:val="07C59E07"/>
    <w:rsid w:val="0BEB977C"/>
    <w:rsid w:val="1EBACCB7"/>
    <w:rsid w:val="2BF9850C"/>
    <w:rsid w:val="3B74BA95"/>
    <w:rsid w:val="55F394E6"/>
    <w:rsid w:val="7DE445A1"/>
    <w:rsid w:val="7E8E574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5"/>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 w:type="character" w:customStyle="1" w:styleId="normaltextrun">
    <w:name w:val="normaltextrun"/>
    <w:basedOn w:val="Absatz-Standardschriftart"/>
    <w:rsid w:val="007C6C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963">
      <w:bodyDiv w:val="1"/>
      <w:marLeft w:val="0"/>
      <w:marRight w:val="0"/>
      <w:marTop w:val="0"/>
      <w:marBottom w:val="0"/>
      <w:divBdr>
        <w:top w:val="none" w:sz="0" w:space="0" w:color="auto"/>
        <w:left w:val="none" w:sz="0" w:space="0" w:color="auto"/>
        <w:bottom w:val="none" w:sz="0" w:space="0" w:color="auto"/>
        <w:right w:val="none" w:sz="0" w:space="0" w:color="auto"/>
      </w:divBdr>
    </w:div>
    <w:div w:id="393969246">
      <w:bodyDiv w:val="1"/>
      <w:marLeft w:val="0"/>
      <w:marRight w:val="0"/>
      <w:marTop w:val="0"/>
      <w:marBottom w:val="0"/>
      <w:divBdr>
        <w:top w:val="none" w:sz="0" w:space="0" w:color="auto"/>
        <w:left w:val="none" w:sz="0" w:space="0" w:color="auto"/>
        <w:bottom w:val="none" w:sz="0" w:space="0" w:color="auto"/>
        <w:right w:val="none" w:sz="0" w:space="0" w:color="auto"/>
      </w:divBdr>
    </w:div>
    <w:div w:id="792867379">
      <w:bodyDiv w:val="1"/>
      <w:marLeft w:val="0"/>
      <w:marRight w:val="0"/>
      <w:marTop w:val="0"/>
      <w:marBottom w:val="0"/>
      <w:divBdr>
        <w:top w:val="none" w:sz="0" w:space="0" w:color="auto"/>
        <w:left w:val="none" w:sz="0" w:space="0" w:color="auto"/>
        <w:bottom w:val="none" w:sz="0" w:space="0" w:color="auto"/>
        <w:right w:val="none" w:sz="0" w:space="0" w:color="auto"/>
      </w:divBdr>
    </w:div>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171989305">
      <w:bodyDiv w:val="1"/>
      <w:marLeft w:val="0"/>
      <w:marRight w:val="0"/>
      <w:marTop w:val="0"/>
      <w:marBottom w:val="0"/>
      <w:divBdr>
        <w:top w:val="none" w:sz="0" w:space="0" w:color="auto"/>
        <w:left w:val="none" w:sz="0" w:space="0" w:color="auto"/>
        <w:bottom w:val="none" w:sz="0" w:space="0" w:color="auto"/>
        <w:right w:val="none" w:sz="0" w:space="0" w:color="auto"/>
      </w:divBdr>
      <w:divsChild>
        <w:div w:id="1155145739">
          <w:marLeft w:val="0"/>
          <w:marRight w:val="0"/>
          <w:marTop w:val="0"/>
          <w:marBottom w:val="0"/>
          <w:divBdr>
            <w:top w:val="none" w:sz="0" w:space="0" w:color="auto"/>
            <w:left w:val="none" w:sz="0" w:space="0" w:color="auto"/>
            <w:bottom w:val="none" w:sz="0" w:space="0" w:color="auto"/>
            <w:right w:val="none" w:sz="0" w:space="0" w:color="auto"/>
          </w:divBdr>
        </w:div>
      </w:divsChild>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
    <w:div w:id="1478840545">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muenchen.de/mbq" TargetMode="Externa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05160bd-47a1-4bb6-9345-52cebd4bee2e">
      <UserInfo>
        <DisplayName>Radmila Krstajic</DisplayName>
        <AccountId>17</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98BA371EA441747A471D71EB0ED9EBF" ma:contentTypeVersion="13" ma:contentTypeDescription="Ein neues Dokument erstellen." ma:contentTypeScope="" ma:versionID="025cf7a47e619da621b10bde7ce2c6ba">
  <xsd:schema xmlns:xsd="http://www.w3.org/2001/XMLSchema" xmlns:xs="http://www.w3.org/2001/XMLSchema" xmlns:p="http://schemas.microsoft.com/office/2006/metadata/properties" xmlns:ns2="1ae001c7-8557-4bd1-a2bc-94368a140c83" xmlns:ns3="c05160bd-47a1-4bb6-9345-52cebd4bee2e" targetNamespace="http://schemas.microsoft.com/office/2006/metadata/properties" ma:root="true" ma:fieldsID="f6c4deb63c23c377a84515e484f4d919" ns2:_="" ns3:_="">
    <xsd:import namespace="1ae001c7-8557-4bd1-a2bc-94368a140c83"/>
    <xsd:import namespace="c05160bd-47a1-4bb6-9345-52cebd4bee2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e001c7-8557-4bd1-a2bc-94368a140c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05160bd-47a1-4bb6-9345-52cebd4bee2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FDA69AB-2286-43A7-8CCF-0FA848505571}">
  <ds:schemaRefs>
    <ds:schemaRef ds:uri="http://schemas.microsoft.com/office/2006/metadata/properties"/>
    <ds:schemaRef ds:uri="http://purl.org/dc/dcmitype/"/>
    <ds:schemaRef ds:uri="http://schemas.microsoft.com/office/infopath/2007/PartnerControls"/>
    <ds:schemaRef ds:uri="http://www.w3.org/XML/1998/namespace"/>
    <ds:schemaRef ds:uri="http://purl.org/dc/terms/"/>
    <ds:schemaRef ds:uri="http://schemas.microsoft.com/office/2006/documentManagement/types"/>
    <ds:schemaRef ds:uri="http://purl.org/dc/elements/1.1/"/>
    <ds:schemaRef ds:uri="1ae001c7-8557-4bd1-a2bc-94368a140c83"/>
    <ds:schemaRef ds:uri="http://schemas.openxmlformats.org/package/2006/metadata/core-properties"/>
    <ds:schemaRef ds:uri="c05160bd-47a1-4bb6-9345-52cebd4bee2e"/>
  </ds:schemaRefs>
</ds:datastoreItem>
</file>

<file path=customXml/itemProps2.xml><?xml version="1.0" encoding="utf-8"?>
<ds:datastoreItem xmlns:ds="http://schemas.openxmlformats.org/officeDocument/2006/customXml" ds:itemID="{9B9C1A98-B53D-4F44-9E96-07311664FC32}">
  <ds:schemaRefs>
    <ds:schemaRef ds:uri="http://schemas.microsoft.com/sharepoint/v3/contenttype/forms"/>
  </ds:schemaRefs>
</ds:datastoreItem>
</file>

<file path=customXml/itemProps3.xml><?xml version="1.0" encoding="utf-8"?>
<ds:datastoreItem xmlns:ds="http://schemas.openxmlformats.org/officeDocument/2006/customXml" ds:itemID="{681169AC-C13D-4257-ADF0-ED325E326D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e001c7-8557-4bd1-a2bc-94368a140c83"/>
    <ds:schemaRef ds:uri="c05160bd-47a1-4bb6-9345-52cebd4bee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288</Words>
  <Characters>2091</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Romana Stehling</cp:lastModifiedBy>
  <cp:revision>39</cp:revision>
  <cp:lastPrinted>2020-06-17T14:46:00Z</cp:lastPrinted>
  <dcterms:created xsi:type="dcterms:W3CDTF">2022-03-25T16:37:00Z</dcterms:created>
  <dcterms:modified xsi:type="dcterms:W3CDTF">2023-04-19T11:21:00Z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0x010100798BA371EA441747A471D71EB0ED9EBF</vt:lpwstr>
  </property>
</Properties>
</file>